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4765D62" w14:textId="77777777" w:rsidR="008469AA" w:rsidRDefault="00000000">
      <w:pPr>
        <w:pStyle w:val="Heading2"/>
        <w:rPr>
          <w:rFonts w:hint="eastAsia"/>
        </w:rPr>
      </w:pPr>
      <w:r>
        <w:t>11. Mixed Application — Worksheet C</w:t>
      </w:r>
    </w:p>
    <w:p>
      <w:r>
        <w:rPr>
          <w:b/>
          <w:bCs/>
        </w:rPr>
        <w:t>Name:</w:t>
      </w:r>
      <w:r>
        <w:t xml:space="preserve"> ______________________________   </w:t>
      </w:r>
      <w:r>
        <w:rPr>
          <w:b/>
          <w:bCs/>
        </w:rPr>
        <w:t>Class:</w:t>
      </w:r>
      <w:r>
        <w:t xml:space="preserve"> ______________   </w:t>
      </w:r>
      <w:r>
        <w:rPr>
          <w:b/>
          <w:bCs/>
        </w:rPr>
        <w:t>Date:</w:t>
      </w:r>
      <w:r>
        <w:t xml:space="preserve"> ______________</w:t>
      </w:r>
    </w:p>
    <w:p w14:paraId="4B190F44" w14:textId="77777777" w:rsidR="008469AA" w:rsidRDefault="00000000">
      <w:pPr>
        <w:pStyle w:val="BodyText"/>
        <w:keepNext/>
      </w:pPr>
      <w:r>
        <w:t>Before solving, identify the base at every step.</w:t>
      </w:r>
    </w:p>
    <w:p w14:paraId="1B6B7A8C" w14:textId="77777777" w:rsidR="008469AA" w:rsidRDefault="00000000">
      <w:pPr>
        <w:pStyle w:val="Compact"/>
        <w:keepNext/>
        <w:numPr>
          <w:ilvl w:val="0"/>
          <w:numId w:val="158"/>
        </w:numPr>
      </w:pPr>
      <w:r>
        <w:t>A bike costs $300. It is marked up 20%, then discounted 15%. Find the final price.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05491458" w14:textId="77777777" w:rsidR="008469AA" w:rsidRDefault="00000000">
      <w:pPr>
        <w:keepNext/>
        <w:numPr>
          <w:ilvl w:val="0"/>
          <w:numId w:val="158"/>
        </w:numPr>
      </w:pPr>
      <w:r>
        <w:t>A population of 1,000 grows by 12%, then falls by 5%. Find the final population.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5F9E3262" w14:textId="77777777" w:rsidR="008469AA" w:rsidRDefault="00000000">
      <w:pPr>
        <w:keepNext/>
        <w:numPr>
          <w:ilvl w:val="0"/>
          <w:numId w:val="158"/>
        </w:numPr>
      </w:pPr>
      <w:r>
        <w:t>A jacket is $96 after 20% off. Find the original price.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52FFBF34" w14:textId="77777777" w:rsidR="008469AA" w:rsidRDefault="00000000">
      <w:pPr>
        <w:keepNext/>
        <w:numPr>
          <w:ilvl w:val="0"/>
          <w:numId w:val="158"/>
        </w:numPr>
      </w:pPr>
      <w:r>
        <w:lastRenderedPageBreak/>
        <w:t>A student says a 10% increase followed by a 10% decrease returns to the original. Use $100 to test the claim.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3857136B" w14:textId="77777777" w:rsidR="008469AA" w:rsidRDefault="00000000">
      <w:pPr>
        <w:keepNext/>
        <w:numPr>
          <w:ilvl w:val="0"/>
          <w:numId w:val="158"/>
        </w:numPr>
      </w:pPr>
      <w:r>
        <w:t>A $100 item is 20% off, then 10% tax is added to the sale price. Find the final price and combined multiplier.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7F90CE6D" w14:textId="77777777" w:rsidR="008469AA" w:rsidRDefault="00000000">
      <w:pPr>
        <w:keepNext/>
        <w:numPr>
          <w:ilvl w:val="0"/>
          <w:numId w:val="158"/>
        </w:numPr>
      </w:pPr>
      <w:r>
        <w:t>A worker earns $2,400 in sales and receives 5% commission. Find the commission.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714C34A4" w14:textId="77777777" w:rsidR="008469AA" w:rsidRDefault="00000000">
      <w:pPr>
        <w:keepNext/>
        <w:numPr>
          <w:ilvl w:val="0"/>
          <w:numId w:val="158"/>
        </w:numPr>
      </w:pPr>
      <w:r>
        <w:t>$900 earns 3% simple interest per year for 5 years. Find the interest and final amount.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138C59F6" w14:textId="77777777" w:rsidR="008469AA" w:rsidRDefault="00000000">
      <w:pPr>
        <w:keepNext/>
        <w:numPr>
          <w:ilvl w:val="0"/>
          <w:numId w:val="158"/>
        </w:numPr>
      </w:pPr>
      <w:r>
        <w:t>A price is increased by 25% and then increased by another 10%. Explain why the total increase is not simply 35% of the original.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0A63F8E1" w14:textId="77777777" w:rsidR="008469AA" w:rsidRDefault="00000000">
      <w:pPr>
        <w:keepNext/>
        <w:numPr>
          <w:ilvl w:val="0"/>
          <w:numId w:val="158"/>
        </w:numPr>
      </w:pPr>
      <w:r>
        <w:t>Create a discount-then-tax problem and solve it.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384F804B" w14:textId="77777777" w:rsidR="008469AA" w:rsidRDefault="00000000">
      <w:pPr>
        <w:keepNext/>
        <w:numPr>
          <w:ilvl w:val="0"/>
          <w:numId w:val="158"/>
        </w:numPr>
      </w:pPr>
      <w:r>
        <w:t>Create a reverse-percent problem and solve it.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5CF98BB2" w14:textId="77777777" w:rsidR="008469AA" w:rsidRDefault="00000000">
      <w:pPr>
        <w:keepNext/>
        <w:numPr>
          <w:ilvl w:val="0"/>
          <w:numId w:val="158"/>
        </w:numPr>
      </w:pPr>
      <w:r>
        <w:rPr>
          <w:b/>
          <w:bCs/>
        </w:rPr>
        <w:t>What matters and what doesn’t:</w:t>
      </w:r>
      <w:r>
        <w:t xml:space="preserve"> A $150 item is sold during a 2-day sale alongside 20 other discounted items. It is 10% off, then 8% tax is added to the sale price. Find the final price. Which details in this problem were not needed to answer it?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6C710C52" w14:textId="77777777" w:rsidR="008469AA" w:rsidRDefault="00000000">
      <w:pPr>
        <w:keepNext/>
        <w:numPr>
          <w:ilvl w:val="0"/>
          <w:numId w:val="158"/>
        </w:numPr>
      </w:pPr>
      <w:r>
        <w:rPr>
          <w:b/>
          <w:bCs/>
        </w:rPr>
        <w:t>Reconstruct the situation:</w:t>
      </w:r>
      <w:r>
        <w:t xml:space="preserve"> The expression 80 × 0.80 × 0.80 represents a real multi-step percent situation, with a final result of $51.20. Write a context for it, and explain what each 0.80 represents.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47F28BC4" w14:textId="77777777" w:rsidR="008469AA" w:rsidRDefault="00000000">
      <w:bookmarkStart w:id="426" w:name="mixed-application-worksheet-c_Copy_7_732"/>
      <w:r>
        <w:rPr>
          <w:noProof/>
        </w:rPr>
        <mc:AlternateContent>
          <mc:Choice Requires="wps">
            <w:drawing>
              <wp:inline distT="0" distB="0" distL="0" distR="0" wp14:anchorId="206B2917" wp14:editId="4A141984">
                <wp:extent cx="5143500" cy="15440"/>
                <wp:effectExtent l="0" t="0" r="0" b="0"/>
                <wp:docPr id="270" name="Rectangle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0" cy="154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w14:anchorId="2D9C9CCD" id="Rectangle 270" o:spid="_x0000_s1026" style="width:405pt;height:1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5EIABdQEAABADAAAOAAAAZHJzL2Uyb0RvYy54bWysUk1PAyEQvZv4Hwh3u1ttjdl060FTL0ZN 1B9AWeiS8JUZ7Lb/3gFrqzbxYOQwzADzeO/B7HrjLFsrQBN8y8ejmjPlZeiMX7X89WVxdsUZJuE7 YYNXLd8q5Nfz05PZEBt1HvpgOwWMQDw2Q2x5n1Jsqgplr5zAUYjK06YO4ESiElZVB2IgdGer87q+ rIYAXYQgFSKt3n5s8nnB11rJ9Kg1qsRsy4lbKhFKXOZYzWeiWYGIvZE7GuIPLJwwni7dQ92KJNgb mCMoZyQEDDqNZHBV0NpIVTSQmnH9Q81zL6IqWsgcjHub8P9g5cP6OT4B2TBEbJDSrGKjweWZ+LFN MWu7N0ttEpO0OB1PLqY1eSppbzydXE6ymdWhOQKmOxUcy0nLgd6iWCTW95g+jn4eyXdhsKZbGGtL AavljQW2FvRuizJ26N+OWc+GTOz3/rqM437iaj1RPijP2TJ022JIWSfbi6jdF8nv+rUu3YePPH8H AAD//wMAUEsDBBQABgAIAAAAIQDsWxhp3AAAAAgBAAAPAAAAZHJzL2Rvd25yZXYueG1sTI/BTsMw EETvSPyDtUjcqN0KoSiNU7WgqhcuLUjk6MZLHGGvQ+y24e9ZuMBlpNFoZ+dVqyl4ccYx9ZE0zGcK BFIbbU+dhteX7V0BImVD1vhIqOELE6zq66vKlDZeaI/nQ+4El1AqjQaX81BKmVqHwaRZHJA4e49j MJnt2Ek7mguXBy8XSj3IYHriD84M+Oiw/Ticggb0n9u3oljvm91m06rBNm733Gh9ezM9LVnWSxAZ p/x3AT8MvB9qHnaMJ7JJeA1Mk3+Vs2Ku2B41LO5B1pX8D1B/AwAA//8DAFBLAQItABQABgAIAAAA IQC2gziS/gAAAOEBAAATAAAAAAAAAAAAAAAAAAAAAABbQ29udGVudF9UeXBlc10ueG1sUEsBAi0A FAAGAAgAAAAhADj9If/WAAAAlAEAAAsAAAAAAAAAAAAAAAAALwEAAF9yZWxzLy5yZWxzUEsBAi0A FAAGAAgAAAAhAPkQgAF1AQAAEAMAAA4AAAAAAAAAAAAAAAAALgIAAGRycy9lMm9Eb2MueG1sUEsB Ai0AFAAGAAgAAAAhAOxbGGncAAAACAEAAA8AAAAAAAAAAAAAAAAAzwMAAGRycy9kb3ducmV2Lnht bFBLBQYAAAAABAAEAPMAAADYBAAAAAA= " strokeweight="0">
                <w10:anchorlock/>
              </v:rect>
            </w:pict>
          </mc:Fallback>
        </mc:AlternateContent>
      </w:r>
      <w:bookmarkEnd w:id="426"/>
    </w:p>
    <w:sectPr w:rsidR="008469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64" w:right="864" w:bottom="864" w:left="864" w:header="576" w:footer="5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5B8BAE6" w14:textId="77777777" w:rsidR="00D97857" w:rsidRDefault="00D97857">
      <w:pPr>
        <w:spacing w:after="0" w:line="240" w:lineRule="auto"/>
      </w:pPr>
      <w:r>
        <w:separator/>
      </w:r>
    </w:p>
  </w:endnote>
  <w:endnote w:type="continuationSeparator" w:id="0">
    <w:p w14:paraId="45E5346B" w14:textId="77777777" w:rsidR="00D97857" w:rsidRDefault="00D97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1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309020205020404"/>
    <w:charset w:val="01"/>
    <w:family w:val="roman"/>
    <w:pitch w:val="variable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panose1 w:val="020B0604020202020204"/>
    <w:charset w:val="00"/>
    <w:family w:val="roman"/>
    <w:notTrueType/>
    <w:pitch w:val="default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2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3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3C81780" w14:textId="77777777" w:rsidR="00D97857" w:rsidRDefault="00D97857">
      <w:pPr>
        <w:spacing w:after="0" w:line="240" w:lineRule="auto"/>
      </w:pPr>
      <w:r>
        <w:separator/>
      </w:r>
    </w:p>
  </w:footnote>
  <w:footnote w:type="continuationSeparator" w:id="0">
    <w:p w14:paraId="0CF14119" w14:textId="77777777" w:rsidR="00D97857" w:rsidRDefault="00D97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2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3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BF179C"/>
    <w:multiLevelType w:val="multilevel"/>
    <w:tmpl w:val="ED70992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" w15:restartNumberingAfterBreak="0">
    <w:nsid w:val="039A4804"/>
    <w:multiLevelType w:val="multilevel"/>
    <w:tmpl w:val="E88CC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" w15:restartNumberingAfterBreak="0">
    <w:nsid w:val="05D73ABF"/>
    <w:multiLevelType w:val="multilevel"/>
    <w:tmpl w:val="C024A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" w15:restartNumberingAfterBreak="0">
    <w:nsid w:val="08886751"/>
    <w:multiLevelType w:val="multilevel"/>
    <w:tmpl w:val="915CE8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" w15:restartNumberingAfterBreak="0">
    <w:nsid w:val="096358E9"/>
    <w:multiLevelType w:val="multilevel"/>
    <w:tmpl w:val="601A1AB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" w15:restartNumberingAfterBreak="0">
    <w:nsid w:val="09BE01AD"/>
    <w:multiLevelType w:val="multilevel"/>
    <w:tmpl w:val="D8EA2AB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" w15:restartNumberingAfterBreak="0">
    <w:nsid w:val="0B754146"/>
    <w:multiLevelType w:val="multilevel"/>
    <w:tmpl w:val="93BAB3C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" w15:restartNumberingAfterBreak="0">
    <w:nsid w:val="0DA356E4"/>
    <w:multiLevelType w:val="multilevel"/>
    <w:tmpl w:val="4C9C5F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" w15:restartNumberingAfterBreak="0">
    <w:nsid w:val="0ED93FB0"/>
    <w:multiLevelType w:val="multilevel"/>
    <w:tmpl w:val="1C60F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9" w15:restartNumberingAfterBreak="0">
    <w:nsid w:val="0F316E81"/>
    <w:multiLevelType w:val="multilevel"/>
    <w:tmpl w:val="42F4023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0" w15:restartNumberingAfterBreak="0">
    <w:nsid w:val="134A3C44"/>
    <w:multiLevelType w:val="multilevel"/>
    <w:tmpl w:val="9274160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1" w15:restartNumberingAfterBreak="0">
    <w:nsid w:val="16562877"/>
    <w:multiLevelType w:val="multilevel"/>
    <w:tmpl w:val="2A7EA6F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2" w15:restartNumberingAfterBreak="0">
    <w:nsid w:val="1BEC7050"/>
    <w:multiLevelType w:val="multilevel"/>
    <w:tmpl w:val="FBB860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3" w15:restartNumberingAfterBreak="0">
    <w:nsid w:val="1D47661F"/>
    <w:multiLevelType w:val="multilevel"/>
    <w:tmpl w:val="14E885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4" w15:restartNumberingAfterBreak="0">
    <w:nsid w:val="1D9F0151"/>
    <w:multiLevelType w:val="multilevel"/>
    <w:tmpl w:val="5988252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5" w15:restartNumberingAfterBreak="0">
    <w:nsid w:val="20562838"/>
    <w:multiLevelType w:val="multilevel"/>
    <w:tmpl w:val="2F82F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6" w15:restartNumberingAfterBreak="0">
    <w:nsid w:val="20B733EA"/>
    <w:multiLevelType w:val="multilevel"/>
    <w:tmpl w:val="8B0A9B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7" w15:restartNumberingAfterBreak="0">
    <w:nsid w:val="210B683E"/>
    <w:multiLevelType w:val="multilevel"/>
    <w:tmpl w:val="E07C7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8" w15:restartNumberingAfterBreak="0">
    <w:nsid w:val="217E0A82"/>
    <w:multiLevelType w:val="multilevel"/>
    <w:tmpl w:val="A74A33D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9" w15:restartNumberingAfterBreak="0">
    <w:nsid w:val="222C2D75"/>
    <w:multiLevelType w:val="multilevel"/>
    <w:tmpl w:val="4BFC8DF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0" w15:restartNumberingAfterBreak="0">
    <w:nsid w:val="239670DC"/>
    <w:multiLevelType w:val="multilevel"/>
    <w:tmpl w:val="1436B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1" w15:restartNumberingAfterBreak="0">
    <w:nsid w:val="263F7ED7"/>
    <w:multiLevelType w:val="multilevel"/>
    <w:tmpl w:val="A2C60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2" w15:restartNumberingAfterBreak="0">
    <w:nsid w:val="276E72E2"/>
    <w:multiLevelType w:val="multilevel"/>
    <w:tmpl w:val="14CE7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3" w15:restartNumberingAfterBreak="0">
    <w:nsid w:val="2A2B64C8"/>
    <w:multiLevelType w:val="multilevel"/>
    <w:tmpl w:val="4C9EE24A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4" w15:restartNumberingAfterBreak="0">
    <w:nsid w:val="2B325D0E"/>
    <w:multiLevelType w:val="multilevel"/>
    <w:tmpl w:val="782EE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5" w15:restartNumberingAfterBreak="0">
    <w:nsid w:val="2C0A3B6F"/>
    <w:multiLevelType w:val="multilevel"/>
    <w:tmpl w:val="8AC41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6" w15:restartNumberingAfterBreak="0">
    <w:nsid w:val="2E1B0F6E"/>
    <w:multiLevelType w:val="multilevel"/>
    <w:tmpl w:val="22A6B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7" w15:restartNumberingAfterBreak="0">
    <w:nsid w:val="30E87BE0"/>
    <w:multiLevelType w:val="multilevel"/>
    <w:tmpl w:val="4B3EDC6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8" w15:restartNumberingAfterBreak="0">
    <w:nsid w:val="341E10F4"/>
    <w:multiLevelType w:val="multilevel"/>
    <w:tmpl w:val="4DDC532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9" w15:restartNumberingAfterBreak="0">
    <w:nsid w:val="34265FEE"/>
    <w:multiLevelType w:val="multilevel"/>
    <w:tmpl w:val="DEF02ACA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0" w15:restartNumberingAfterBreak="0">
    <w:nsid w:val="357D3204"/>
    <w:multiLevelType w:val="multilevel"/>
    <w:tmpl w:val="10BC5BB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1" w15:restartNumberingAfterBreak="0">
    <w:nsid w:val="35820C69"/>
    <w:multiLevelType w:val="multilevel"/>
    <w:tmpl w:val="77AC667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2" w15:restartNumberingAfterBreak="0">
    <w:nsid w:val="36EA75F1"/>
    <w:multiLevelType w:val="multilevel"/>
    <w:tmpl w:val="F956F8E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3" w15:restartNumberingAfterBreak="0">
    <w:nsid w:val="3B59016C"/>
    <w:multiLevelType w:val="multilevel"/>
    <w:tmpl w:val="9AE4AD44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4" w15:restartNumberingAfterBreak="0">
    <w:nsid w:val="3BB00402"/>
    <w:multiLevelType w:val="multilevel"/>
    <w:tmpl w:val="01EC1DB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5" w15:restartNumberingAfterBreak="0">
    <w:nsid w:val="3DD43B84"/>
    <w:multiLevelType w:val="multilevel"/>
    <w:tmpl w:val="0356690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6" w15:restartNumberingAfterBreak="0">
    <w:nsid w:val="3DF4056F"/>
    <w:multiLevelType w:val="multilevel"/>
    <w:tmpl w:val="4DC85134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7" w15:restartNumberingAfterBreak="0">
    <w:nsid w:val="3F887E2C"/>
    <w:multiLevelType w:val="multilevel"/>
    <w:tmpl w:val="451CD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8" w15:restartNumberingAfterBreak="0">
    <w:nsid w:val="44F64B5B"/>
    <w:multiLevelType w:val="multilevel"/>
    <w:tmpl w:val="4CDAC0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9" w15:restartNumberingAfterBreak="0">
    <w:nsid w:val="467D6BA0"/>
    <w:multiLevelType w:val="multilevel"/>
    <w:tmpl w:val="379012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0" w15:restartNumberingAfterBreak="0">
    <w:nsid w:val="480E7652"/>
    <w:multiLevelType w:val="multilevel"/>
    <w:tmpl w:val="104A61E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1" w15:restartNumberingAfterBreak="0">
    <w:nsid w:val="4ACF1CF6"/>
    <w:multiLevelType w:val="multilevel"/>
    <w:tmpl w:val="885E1A1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2" w15:restartNumberingAfterBreak="0">
    <w:nsid w:val="4C4403E5"/>
    <w:multiLevelType w:val="multilevel"/>
    <w:tmpl w:val="53A8D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3" w15:restartNumberingAfterBreak="0">
    <w:nsid w:val="4C842B83"/>
    <w:multiLevelType w:val="multilevel"/>
    <w:tmpl w:val="1510776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4" w15:restartNumberingAfterBreak="0">
    <w:nsid w:val="4CF35C6E"/>
    <w:multiLevelType w:val="multilevel"/>
    <w:tmpl w:val="70A04C0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5" w15:restartNumberingAfterBreak="0">
    <w:nsid w:val="4D545EB4"/>
    <w:multiLevelType w:val="multilevel"/>
    <w:tmpl w:val="C23628A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6" w15:restartNumberingAfterBreak="0">
    <w:nsid w:val="4D894F3C"/>
    <w:multiLevelType w:val="multilevel"/>
    <w:tmpl w:val="10FABC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7" w15:restartNumberingAfterBreak="0">
    <w:nsid w:val="4EBF34A8"/>
    <w:multiLevelType w:val="multilevel"/>
    <w:tmpl w:val="89363F4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8" w15:restartNumberingAfterBreak="0">
    <w:nsid w:val="4F57757D"/>
    <w:multiLevelType w:val="multilevel"/>
    <w:tmpl w:val="2E8E856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9" w15:restartNumberingAfterBreak="0">
    <w:nsid w:val="51015769"/>
    <w:multiLevelType w:val="multilevel"/>
    <w:tmpl w:val="2E168F18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0" w15:restartNumberingAfterBreak="0">
    <w:nsid w:val="57FF08B9"/>
    <w:multiLevelType w:val="multilevel"/>
    <w:tmpl w:val="8446FE3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1" w15:restartNumberingAfterBreak="0">
    <w:nsid w:val="5B087E2B"/>
    <w:multiLevelType w:val="multilevel"/>
    <w:tmpl w:val="1C4E4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2" w15:restartNumberingAfterBreak="0">
    <w:nsid w:val="5BDF50CF"/>
    <w:multiLevelType w:val="multilevel"/>
    <w:tmpl w:val="CB760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3" w15:restartNumberingAfterBreak="0">
    <w:nsid w:val="5DEC5FF8"/>
    <w:multiLevelType w:val="multilevel"/>
    <w:tmpl w:val="F95CEB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4" w15:restartNumberingAfterBreak="0">
    <w:nsid w:val="62371905"/>
    <w:multiLevelType w:val="multilevel"/>
    <w:tmpl w:val="010A473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5" w15:restartNumberingAfterBreak="0">
    <w:nsid w:val="62F75D5D"/>
    <w:multiLevelType w:val="multilevel"/>
    <w:tmpl w:val="F786954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6" w15:restartNumberingAfterBreak="0">
    <w:nsid w:val="63D12832"/>
    <w:multiLevelType w:val="multilevel"/>
    <w:tmpl w:val="9A02CA0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7" w15:restartNumberingAfterBreak="0">
    <w:nsid w:val="65890A60"/>
    <w:multiLevelType w:val="multilevel"/>
    <w:tmpl w:val="564E7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8" w15:restartNumberingAfterBreak="0">
    <w:nsid w:val="665462E4"/>
    <w:multiLevelType w:val="multilevel"/>
    <w:tmpl w:val="2A5A1494"/>
    <w:lvl w:ilvl="0">
      <w:start w:val="9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9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9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9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9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9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9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9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9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9" w15:restartNumberingAfterBreak="0">
    <w:nsid w:val="67D5188C"/>
    <w:multiLevelType w:val="multilevel"/>
    <w:tmpl w:val="D63C7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0" w15:restartNumberingAfterBreak="0">
    <w:nsid w:val="67EA5440"/>
    <w:multiLevelType w:val="multilevel"/>
    <w:tmpl w:val="AB463AF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1" w15:restartNumberingAfterBreak="0">
    <w:nsid w:val="6B526DF6"/>
    <w:multiLevelType w:val="multilevel"/>
    <w:tmpl w:val="AE3259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2" w15:restartNumberingAfterBreak="0">
    <w:nsid w:val="6D3F5D7C"/>
    <w:multiLevelType w:val="multilevel"/>
    <w:tmpl w:val="66680918"/>
    <w:lvl w:ilvl="0">
      <w:start w:val="1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3" w15:restartNumberingAfterBreak="0">
    <w:nsid w:val="6D4B2E91"/>
    <w:multiLevelType w:val="multilevel"/>
    <w:tmpl w:val="4E9C0A6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4" w15:restartNumberingAfterBreak="0">
    <w:nsid w:val="6E337880"/>
    <w:multiLevelType w:val="multilevel"/>
    <w:tmpl w:val="57304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5" w15:restartNumberingAfterBreak="0">
    <w:nsid w:val="73611A45"/>
    <w:multiLevelType w:val="multilevel"/>
    <w:tmpl w:val="ED0447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6" w15:restartNumberingAfterBreak="0">
    <w:nsid w:val="73A71D6B"/>
    <w:multiLevelType w:val="multilevel"/>
    <w:tmpl w:val="B584F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7" w15:restartNumberingAfterBreak="0">
    <w:nsid w:val="740412B1"/>
    <w:multiLevelType w:val="multilevel"/>
    <w:tmpl w:val="A63CD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8" w15:restartNumberingAfterBreak="0">
    <w:nsid w:val="748D1132"/>
    <w:multiLevelType w:val="multilevel"/>
    <w:tmpl w:val="9A589FC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9" w15:restartNumberingAfterBreak="0">
    <w:nsid w:val="748E4E6B"/>
    <w:multiLevelType w:val="multilevel"/>
    <w:tmpl w:val="24B24366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0" w15:restartNumberingAfterBreak="0">
    <w:nsid w:val="74CD3611"/>
    <w:multiLevelType w:val="multilevel"/>
    <w:tmpl w:val="CBDAEB8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1" w15:restartNumberingAfterBreak="0">
    <w:nsid w:val="76060B35"/>
    <w:multiLevelType w:val="multilevel"/>
    <w:tmpl w:val="44865AD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0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0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0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0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0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0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0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2" w15:restartNumberingAfterBreak="0">
    <w:nsid w:val="769D2C0B"/>
    <w:multiLevelType w:val="multilevel"/>
    <w:tmpl w:val="AE9077E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3" w15:restartNumberingAfterBreak="0">
    <w:nsid w:val="77EF5F17"/>
    <w:multiLevelType w:val="multilevel"/>
    <w:tmpl w:val="8F24BAE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4" w15:restartNumberingAfterBreak="0">
    <w:nsid w:val="780B091E"/>
    <w:multiLevelType w:val="multilevel"/>
    <w:tmpl w:val="F2EC132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5" w15:restartNumberingAfterBreak="0">
    <w:nsid w:val="7A1A1D2A"/>
    <w:multiLevelType w:val="multilevel"/>
    <w:tmpl w:val="0BB680D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6" w15:restartNumberingAfterBreak="0">
    <w:nsid w:val="7AD20FD6"/>
    <w:multiLevelType w:val="multilevel"/>
    <w:tmpl w:val="4AC607C8"/>
    <w:lvl w:ilvl="0">
      <w:start w:val="5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7" w15:restartNumberingAfterBreak="0">
    <w:nsid w:val="7BCF03D4"/>
    <w:multiLevelType w:val="multilevel"/>
    <w:tmpl w:val="F8462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8" w15:restartNumberingAfterBreak="0">
    <w:nsid w:val="7CC72E71"/>
    <w:multiLevelType w:val="multilevel"/>
    <w:tmpl w:val="E8AA6F7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9" w15:restartNumberingAfterBreak="0">
    <w:nsid w:val="7D753629"/>
    <w:multiLevelType w:val="multilevel"/>
    <w:tmpl w:val="281871E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0" w15:restartNumberingAfterBreak="0">
    <w:nsid w:val="7EFA15D9"/>
    <w:multiLevelType w:val="multilevel"/>
    <w:tmpl w:val="BA26C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1" w15:restartNumberingAfterBreak="0">
    <w:nsid w:val="7FC5747B"/>
    <w:multiLevelType w:val="multilevel"/>
    <w:tmpl w:val="BA225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num w:numId="1" w16cid:durableId="120076268">
    <w:abstractNumId w:val="4"/>
  </w:num>
  <w:num w:numId="2" w16cid:durableId="1009647882">
    <w:abstractNumId w:val="78"/>
  </w:num>
  <w:num w:numId="3" w16cid:durableId="52194225">
    <w:abstractNumId w:val="18"/>
  </w:num>
  <w:num w:numId="4" w16cid:durableId="1960524333">
    <w:abstractNumId w:val="68"/>
  </w:num>
  <w:num w:numId="5" w16cid:durableId="288708188">
    <w:abstractNumId w:val="9"/>
  </w:num>
  <w:num w:numId="6" w16cid:durableId="1203133672">
    <w:abstractNumId w:val="74"/>
  </w:num>
  <w:num w:numId="7" w16cid:durableId="144015312">
    <w:abstractNumId w:val="0"/>
  </w:num>
  <w:num w:numId="8" w16cid:durableId="2037582477">
    <w:abstractNumId w:val="10"/>
  </w:num>
  <w:num w:numId="9" w16cid:durableId="1677612053">
    <w:abstractNumId w:val="60"/>
  </w:num>
  <w:num w:numId="10" w16cid:durableId="191770468">
    <w:abstractNumId w:val="79"/>
  </w:num>
  <w:num w:numId="11" w16cid:durableId="2016758157">
    <w:abstractNumId w:val="73"/>
  </w:num>
  <w:num w:numId="12" w16cid:durableId="26830941">
    <w:abstractNumId w:val="44"/>
  </w:num>
  <w:num w:numId="13" w16cid:durableId="75904041">
    <w:abstractNumId w:val="32"/>
  </w:num>
  <w:num w:numId="14" w16cid:durableId="1445881558">
    <w:abstractNumId w:val="27"/>
  </w:num>
  <w:num w:numId="15" w16cid:durableId="1257517059">
    <w:abstractNumId w:val="50"/>
  </w:num>
  <w:num w:numId="16" w16cid:durableId="707071874">
    <w:abstractNumId w:val="14"/>
  </w:num>
  <w:num w:numId="17" w16cid:durableId="134613822">
    <w:abstractNumId w:val="34"/>
  </w:num>
  <w:num w:numId="18" w16cid:durableId="1577933924">
    <w:abstractNumId w:val="53"/>
  </w:num>
  <w:num w:numId="19" w16cid:durableId="21172436">
    <w:abstractNumId w:val="41"/>
  </w:num>
  <w:num w:numId="20" w16cid:durableId="645819534">
    <w:abstractNumId w:val="46"/>
  </w:num>
  <w:num w:numId="21" w16cid:durableId="984969030">
    <w:abstractNumId w:val="54"/>
  </w:num>
  <w:num w:numId="22" w16cid:durableId="677268191">
    <w:abstractNumId w:val="35"/>
  </w:num>
  <w:num w:numId="23" w16cid:durableId="1508059946">
    <w:abstractNumId w:val="70"/>
  </w:num>
  <w:num w:numId="24" w16cid:durableId="1468204538">
    <w:abstractNumId w:val="56"/>
  </w:num>
  <w:num w:numId="25" w16cid:durableId="1975868556">
    <w:abstractNumId w:val="40"/>
  </w:num>
  <w:num w:numId="26" w16cid:durableId="785660752">
    <w:abstractNumId w:val="30"/>
  </w:num>
  <w:num w:numId="27" w16cid:durableId="638264738">
    <w:abstractNumId w:val="5"/>
  </w:num>
  <w:num w:numId="28" w16cid:durableId="1778021475">
    <w:abstractNumId w:val="55"/>
  </w:num>
  <w:num w:numId="29" w16cid:durableId="1018235282">
    <w:abstractNumId w:val="6"/>
  </w:num>
  <w:num w:numId="30" w16cid:durableId="786894119">
    <w:abstractNumId w:val="38"/>
  </w:num>
  <w:num w:numId="31" w16cid:durableId="145712305">
    <w:abstractNumId w:val="12"/>
  </w:num>
  <w:num w:numId="32" w16cid:durableId="1579629373">
    <w:abstractNumId w:val="47"/>
  </w:num>
  <w:num w:numId="33" w16cid:durableId="1574124039">
    <w:abstractNumId w:val="81"/>
    <w:lvlOverride w:ilvl="0">
      <w:startOverride w:val="1"/>
    </w:lvlOverride>
  </w:num>
  <w:num w:numId="34" w16cid:durableId="1169251210">
    <w:abstractNumId w:val="81"/>
    <w:lvlOverride w:ilvl="0">
      <w:startOverride w:val="1"/>
    </w:lvlOverride>
  </w:num>
  <w:num w:numId="35" w16cid:durableId="977031088">
    <w:abstractNumId w:val="81"/>
    <w:lvlOverride w:ilvl="0">
      <w:startOverride w:val="1"/>
    </w:lvlOverride>
  </w:num>
  <w:num w:numId="36" w16cid:durableId="1910651036">
    <w:abstractNumId w:val="81"/>
    <w:lvlOverride w:ilvl="0">
      <w:startOverride w:val="1"/>
    </w:lvlOverride>
  </w:num>
  <w:num w:numId="37" w16cid:durableId="1262840041">
    <w:abstractNumId w:val="4"/>
  </w:num>
  <w:num w:numId="38" w16cid:durableId="884373256">
    <w:abstractNumId w:val="81"/>
    <w:lvlOverride w:ilvl="0">
      <w:startOverride w:val="1"/>
    </w:lvlOverride>
  </w:num>
  <w:num w:numId="39" w16cid:durableId="29036569">
    <w:abstractNumId w:val="4"/>
  </w:num>
  <w:num w:numId="40" w16cid:durableId="962535335">
    <w:abstractNumId w:val="81"/>
    <w:lvlOverride w:ilvl="0">
      <w:startOverride w:val="1"/>
    </w:lvlOverride>
  </w:num>
  <w:num w:numId="41" w16cid:durableId="1708338487">
    <w:abstractNumId w:val="4"/>
  </w:num>
  <w:num w:numId="42" w16cid:durableId="1956985616">
    <w:abstractNumId w:val="4"/>
  </w:num>
  <w:num w:numId="43" w16cid:durableId="1802380599">
    <w:abstractNumId w:val="81"/>
    <w:lvlOverride w:ilvl="0">
      <w:startOverride w:val="1"/>
    </w:lvlOverride>
  </w:num>
  <w:num w:numId="44" w16cid:durableId="1376659689">
    <w:abstractNumId w:val="39"/>
    <w:lvlOverride w:ilvl="0">
      <w:startOverride w:val="2"/>
    </w:lvlOverride>
  </w:num>
  <w:num w:numId="45" w16cid:durableId="265162648">
    <w:abstractNumId w:val="29"/>
    <w:lvlOverride w:ilvl="0">
      <w:startOverride w:val="6"/>
    </w:lvlOverride>
  </w:num>
  <w:num w:numId="46" w16cid:durableId="1444379173">
    <w:abstractNumId w:val="28"/>
    <w:lvlOverride w:ilvl="0">
      <w:startOverride w:val="7"/>
    </w:lvlOverride>
  </w:num>
  <w:num w:numId="47" w16cid:durableId="1161774711">
    <w:abstractNumId w:val="19"/>
    <w:lvlOverride w:ilvl="0">
      <w:startOverride w:val="8"/>
    </w:lvlOverride>
  </w:num>
  <w:num w:numId="48" w16cid:durableId="1682274015">
    <w:abstractNumId w:val="58"/>
    <w:lvlOverride w:ilvl="0">
      <w:startOverride w:val="9"/>
    </w:lvlOverride>
  </w:num>
  <w:num w:numId="49" w16cid:durableId="1993631234">
    <w:abstractNumId w:val="76"/>
    <w:lvlOverride w:ilvl="0">
      <w:startOverride w:val="5"/>
    </w:lvlOverride>
  </w:num>
  <w:num w:numId="50" w16cid:durableId="453059490">
    <w:abstractNumId w:val="81"/>
    <w:lvlOverride w:ilvl="0">
      <w:startOverride w:val="1"/>
    </w:lvlOverride>
  </w:num>
  <w:num w:numId="51" w16cid:durableId="2110809211">
    <w:abstractNumId w:val="76"/>
    <w:lvlOverride w:ilvl="0">
      <w:startOverride w:val="5"/>
    </w:lvlOverride>
  </w:num>
  <w:num w:numId="52" w16cid:durableId="803960545">
    <w:abstractNumId w:val="58"/>
    <w:lvlOverride w:ilvl="0">
      <w:startOverride w:val="9"/>
    </w:lvlOverride>
  </w:num>
  <w:num w:numId="53" w16cid:durableId="630792526">
    <w:abstractNumId w:val="71"/>
    <w:lvlOverride w:ilvl="0">
      <w:startOverride w:val="10"/>
    </w:lvlOverride>
  </w:num>
  <w:num w:numId="54" w16cid:durableId="1938059609">
    <w:abstractNumId w:val="62"/>
    <w:lvlOverride w:ilvl="0">
      <w:startOverride w:val="12"/>
    </w:lvlOverride>
  </w:num>
  <w:num w:numId="55" w16cid:durableId="1726368910">
    <w:abstractNumId w:val="81"/>
    <w:lvlOverride w:ilvl="0">
      <w:startOverride w:val="1"/>
    </w:lvlOverride>
  </w:num>
  <w:num w:numId="56" w16cid:durableId="871499163">
    <w:abstractNumId w:val="4"/>
  </w:num>
  <w:num w:numId="57" w16cid:durableId="998535538">
    <w:abstractNumId w:val="81"/>
    <w:lvlOverride w:ilvl="0">
      <w:startOverride w:val="1"/>
    </w:lvlOverride>
  </w:num>
  <w:num w:numId="58" w16cid:durableId="42406787">
    <w:abstractNumId w:val="4"/>
  </w:num>
  <w:num w:numId="59" w16cid:durableId="185101698">
    <w:abstractNumId w:val="21"/>
    <w:lvlOverride w:ilvl="0">
      <w:startOverride w:val="1"/>
    </w:lvlOverride>
  </w:num>
  <w:num w:numId="60" w16cid:durableId="1364355952">
    <w:abstractNumId w:val="21"/>
    <w:lvlOverride w:ilvl="0">
      <w:startOverride w:val="1"/>
    </w:lvlOverride>
  </w:num>
  <w:num w:numId="61" w16cid:durableId="1933320248">
    <w:abstractNumId w:val="78"/>
  </w:num>
  <w:num w:numId="62" w16cid:durableId="76051622">
    <w:abstractNumId w:val="21"/>
    <w:lvlOverride w:ilvl="0">
      <w:startOverride w:val="1"/>
    </w:lvlOverride>
  </w:num>
  <w:num w:numId="63" w16cid:durableId="80181961">
    <w:abstractNumId w:val="78"/>
  </w:num>
  <w:num w:numId="64" w16cid:durableId="1744792633">
    <w:abstractNumId w:val="21"/>
    <w:lvlOverride w:ilvl="0">
      <w:startOverride w:val="1"/>
    </w:lvlOverride>
  </w:num>
  <w:num w:numId="65" w16cid:durableId="776677806">
    <w:abstractNumId w:val="78"/>
  </w:num>
  <w:num w:numId="66" w16cid:durableId="1641381144">
    <w:abstractNumId w:val="78"/>
  </w:num>
  <w:num w:numId="67" w16cid:durableId="161896175">
    <w:abstractNumId w:val="21"/>
    <w:lvlOverride w:ilvl="0">
      <w:startOverride w:val="1"/>
    </w:lvlOverride>
  </w:num>
  <w:num w:numId="68" w16cid:durableId="213583881">
    <w:abstractNumId w:val="63"/>
    <w:lvlOverride w:ilvl="0">
      <w:startOverride w:val="7"/>
    </w:lvlOverride>
  </w:num>
  <w:num w:numId="69" w16cid:durableId="1749424921">
    <w:abstractNumId w:val="75"/>
    <w:lvlOverride w:ilvl="0">
      <w:startOverride w:val="11"/>
    </w:lvlOverride>
  </w:num>
  <w:num w:numId="70" w16cid:durableId="2079277988">
    <w:abstractNumId w:val="21"/>
    <w:lvlOverride w:ilvl="0">
      <w:startOverride w:val="1"/>
    </w:lvlOverride>
  </w:num>
  <w:num w:numId="71" w16cid:durableId="1193616261">
    <w:abstractNumId w:val="21"/>
    <w:lvlOverride w:ilvl="0">
      <w:startOverride w:val="1"/>
    </w:lvlOverride>
  </w:num>
  <w:num w:numId="72" w16cid:durableId="1394617749">
    <w:abstractNumId w:val="21"/>
    <w:lvlOverride w:ilvl="0">
      <w:startOverride w:val="1"/>
    </w:lvlOverride>
  </w:num>
  <w:num w:numId="73" w16cid:durableId="1534422289">
    <w:abstractNumId w:val="78"/>
  </w:num>
  <w:num w:numId="74" w16cid:durableId="473722322">
    <w:abstractNumId w:val="21"/>
    <w:lvlOverride w:ilvl="0">
      <w:startOverride w:val="1"/>
    </w:lvlOverride>
  </w:num>
  <w:num w:numId="75" w16cid:durableId="398213769">
    <w:abstractNumId w:val="78"/>
  </w:num>
  <w:num w:numId="76" w16cid:durableId="1181048088">
    <w:abstractNumId w:val="8"/>
    <w:lvlOverride w:ilvl="0">
      <w:startOverride w:val="1"/>
    </w:lvlOverride>
  </w:num>
  <w:num w:numId="77" w16cid:durableId="451363614">
    <w:abstractNumId w:val="8"/>
    <w:lvlOverride w:ilvl="0">
      <w:startOverride w:val="1"/>
    </w:lvlOverride>
  </w:num>
  <w:num w:numId="78" w16cid:durableId="325287747">
    <w:abstractNumId w:val="18"/>
  </w:num>
  <w:num w:numId="79" w16cid:durableId="1495291550">
    <w:abstractNumId w:val="8"/>
    <w:lvlOverride w:ilvl="0">
      <w:startOverride w:val="1"/>
    </w:lvlOverride>
  </w:num>
  <w:num w:numId="80" w16cid:durableId="676540631">
    <w:abstractNumId w:val="18"/>
  </w:num>
  <w:num w:numId="81" w16cid:durableId="1142432176">
    <w:abstractNumId w:val="18"/>
  </w:num>
  <w:num w:numId="82" w16cid:durableId="229661001">
    <w:abstractNumId w:val="8"/>
    <w:lvlOverride w:ilvl="0">
      <w:startOverride w:val="1"/>
    </w:lvlOverride>
  </w:num>
  <w:num w:numId="83" w16cid:durableId="1365860762">
    <w:abstractNumId w:val="36"/>
    <w:lvlOverride w:ilvl="0">
      <w:startOverride w:val="6"/>
    </w:lvlOverride>
  </w:num>
  <w:num w:numId="84" w16cid:durableId="144517384">
    <w:abstractNumId w:val="11"/>
    <w:lvlOverride w:ilvl="0">
      <w:startOverride w:val="11"/>
    </w:lvlOverride>
  </w:num>
  <w:num w:numId="85" w16cid:durableId="1529367836">
    <w:abstractNumId w:val="8"/>
    <w:lvlOverride w:ilvl="0">
      <w:startOverride w:val="1"/>
    </w:lvlOverride>
  </w:num>
  <w:num w:numId="86" w16cid:durableId="2013752172">
    <w:abstractNumId w:val="8"/>
    <w:lvlOverride w:ilvl="0">
      <w:startOverride w:val="1"/>
    </w:lvlOverride>
  </w:num>
  <w:num w:numId="87" w16cid:durableId="2094426948">
    <w:abstractNumId w:val="8"/>
    <w:lvlOverride w:ilvl="0">
      <w:startOverride w:val="1"/>
    </w:lvlOverride>
  </w:num>
  <w:num w:numId="88" w16cid:durableId="1381056704">
    <w:abstractNumId w:val="18"/>
  </w:num>
  <w:num w:numId="89" w16cid:durableId="551118518">
    <w:abstractNumId w:val="8"/>
    <w:lvlOverride w:ilvl="0">
      <w:startOverride w:val="1"/>
    </w:lvlOverride>
  </w:num>
  <w:num w:numId="90" w16cid:durableId="155728502">
    <w:abstractNumId w:val="18"/>
  </w:num>
  <w:num w:numId="91" w16cid:durableId="651566782">
    <w:abstractNumId w:val="7"/>
    <w:lvlOverride w:ilvl="0">
      <w:startOverride w:val="1"/>
    </w:lvlOverride>
  </w:num>
  <w:num w:numId="92" w16cid:durableId="674957645">
    <w:abstractNumId w:val="7"/>
    <w:lvlOverride w:ilvl="0">
      <w:startOverride w:val="1"/>
    </w:lvlOverride>
  </w:num>
  <w:num w:numId="93" w16cid:durableId="193738030">
    <w:abstractNumId w:val="68"/>
  </w:num>
  <w:num w:numId="94" w16cid:durableId="26755737">
    <w:abstractNumId w:val="7"/>
    <w:lvlOverride w:ilvl="0">
      <w:startOverride w:val="1"/>
    </w:lvlOverride>
  </w:num>
  <w:num w:numId="95" w16cid:durableId="1089086788">
    <w:abstractNumId w:val="68"/>
  </w:num>
  <w:num w:numId="96" w16cid:durableId="964042178">
    <w:abstractNumId w:val="7"/>
    <w:lvlOverride w:ilvl="0">
      <w:startOverride w:val="1"/>
    </w:lvlOverride>
  </w:num>
  <w:num w:numId="97" w16cid:durableId="426851690">
    <w:abstractNumId w:val="49"/>
    <w:lvlOverride w:ilvl="0">
      <w:startOverride w:val="6"/>
    </w:lvlOverride>
  </w:num>
  <w:num w:numId="98" w16cid:durableId="1979144330">
    <w:abstractNumId w:val="48"/>
    <w:lvlOverride w:ilvl="0">
      <w:startOverride w:val="11"/>
    </w:lvlOverride>
  </w:num>
  <w:num w:numId="99" w16cid:durableId="1075588941">
    <w:abstractNumId w:val="7"/>
    <w:lvlOverride w:ilvl="0">
      <w:startOverride w:val="1"/>
    </w:lvlOverride>
  </w:num>
  <w:num w:numId="100" w16cid:durableId="872689862">
    <w:abstractNumId w:val="7"/>
    <w:lvlOverride w:ilvl="0">
      <w:startOverride w:val="1"/>
    </w:lvlOverride>
  </w:num>
  <w:num w:numId="101" w16cid:durableId="1039671947">
    <w:abstractNumId w:val="7"/>
    <w:lvlOverride w:ilvl="0">
      <w:startOverride w:val="1"/>
    </w:lvlOverride>
  </w:num>
  <w:num w:numId="102" w16cid:durableId="148059518">
    <w:abstractNumId w:val="68"/>
  </w:num>
  <w:num w:numId="103" w16cid:durableId="1801067902">
    <w:abstractNumId w:val="7"/>
    <w:lvlOverride w:ilvl="0">
      <w:startOverride w:val="1"/>
    </w:lvlOverride>
  </w:num>
  <w:num w:numId="104" w16cid:durableId="2012100964">
    <w:abstractNumId w:val="68"/>
  </w:num>
  <w:num w:numId="105" w16cid:durableId="591166155">
    <w:abstractNumId w:val="80"/>
    <w:lvlOverride w:ilvl="0">
      <w:startOverride w:val="1"/>
    </w:lvlOverride>
  </w:num>
  <w:num w:numId="106" w16cid:durableId="218782896">
    <w:abstractNumId w:val="80"/>
    <w:lvlOverride w:ilvl="0">
      <w:startOverride w:val="1"/>
    </w:lvlOverride>
  </w:num>
  <w:num w:numId="107" w16cid:durableId="511574906">
    <w:abstractNumId w:val="9"/>
  </w:num>
  <w:num w:numId="108" w16cid:durableId="674113501">
    <w:abstractNumId w:val="80"/>
    <w:lvlOverride w:ilvl="0">
      <w:startOverride w:val="1"/>
    </w:lvlOverride>
  </w:num>
  <w:num w:numId="109" w16cid:durableId="391853364">
    <w:abstractNumId w:val="9"/>
  </w:num>
  <w:num w:numId="110" w16cid:durableId="2070809830">
    <w:abstractNumId w:val="9"/>
  </w:num>
  <w:num w:numId="111" w16cid:durableId="2131625852">
    <w:abstractNumId w:val="9"/>
  </w:num>
  <w:num w:numId="112" w16cid:durableId="1866403017">
    <w:abstractNumId w:val="80"/>
    <w:lvlOverride w:ilvl="0">
      <w:startOverride w:val="1"/>
    </w:lvlOverride>
  </w:num>
  <w:num w:numId="113" w16cid:durableId="1972789027">
    <w:abstractNumId w:val="69"/>
    <w:lvlOverride w:ilvl="0">
      <w:startOverride w:val="7"/>
    </w:lvlOverride>
  </w:num>
  <w:num w:numId="114" w16cid:durableId="42874300">
    <w:abstractNumId w:val="23"/>
    <w:lvlOverride w:ilvl="0">
      <w:startOverride w:val="11"/>
    </w:lvlOverride>
  </w:num>
  <w:num w:numId="115" w16cid:durableId="1758088802">
    <w:abstractNumId w:val="80"/>
    <w:lvlOverride w:ilvl="0">
      <w:startOverride w:val="1"/>
    </w:lvlOverride>
  </w:num>
  <w:num w:numId="116" w16cid:durableId="1296444812">
    <w:abstractNumId w:val="80"/>
    <w:lvlOverride w:ilvl="0">
      <w:startOverride w:val="1"/>
    </w:lvlOverride>
  </w:num>
  <w:num w:numId="117" w16cid:durableId="1962376426">
    <w:abstractNumId w:val="80"/>
    <w:lvlOverride w:ilvl="0">
      <w:startOverride w:val="1"/>
    </w:lvlOverride>
  </w:num>
  <w:num w:numId="118" w16cid:durableId="1289777172">
    <w:abstractNumId w:val="9"/>
  </w:num>
  <w:num w:numId="119" w16cid:durableId="354818233">
    <w:abstractNumId w:val="9"/>
  </w:num>
  <w:num w:numId="120" w16cid:durableId="2130121762">
    <w:abstractNumId w:val="80"/>
    <w:lvlOverride w:ilvl="0">
      <w:startOverride w:val="1"/>
    </w:lvlOverride>
  </w:num>
  <w:num w:numId="121" w16cid:durableId="1410930282">
    <w:abstractNumId w:val="9"/>
  </w:num>
  <w:num w:numId="122" w16cid:durableId="1843858643">
    <w:abstractNumId w:val="74"/>
  </w:num>
  <w:num w:numId="123" w16cid:durableId="1638335802">
    <w:abstractNumId w:val="52"/>
    <w:lvlOverride w:ilvl="0">
      <w:startOverride w:val="1"/>
    </w:lvlOverride>
  </w:num>
  <w:num w:numId="124" w16cid:durableId="229735990">
    <w:abstractNumId w:val="52"/>
    <w:lvlOverride w:ilvl="0">
      <w:startOverride w:val="1"/>
    </w:lvlOverride>
  </w:num>
  <w:num w:numId="125" w16cid:durableId="1807509698">
    <w:abstractNumId w:val="74"/>
  </w:num>
  <w:num w:numId="126" w16cid:durableId="1228422739">
    <w:abstractNumId w:val="52"/>
    <w:lvlOverride w:ilvl="0">
      <w:startOverride w:val="1"/>
    </w:lvlOverride>
  </w:num>
  <w:num w:numId="127" w16cid:durableId="78064427">
    <w:abstractNumId w:val="74"/>
  </w:num>
  <w:num w:numId="128" w16cid:durableId="1260676290">
    <w:abstractNumId w:val="74"/>
  </w:num>
  <w:num w:numId="129" w16cid:durableId="2069843825">
    <w:abstractNumId w:val="52"/>
    <w:lvlOverride w:ilvl="0">
      <w:startOverride w:val="1"/>
    </w:lvlOverride>
  </w:num>
  <w:num w:numId="130" w16cid:durableId="1213495214">
    <w:abstractNumId w:val="45"/>
    <w:lvlOverride w:ilvl="0">
      <w:startOverride w:val="8"/>
    </w:lvlOverride>
  </w:num>
  <w:num w:numId="131" w16cid:durableId="1490366317">
    <w:abstractNumId w:val="52"/>
    <w:lvlOverride w:ilvl="0">
      <w:startOverride w:val="1"/>
    </w:lvlOverride>
  </w:num>
  <w:num w:numId="132" w16cid:durableId="1268388142">
    <w:abstractNumId w:val="52"/>
    <w:lvlOverride w:ilvl="0">
      <w:startOverride w:val="1"/>
    </w:lvlOverride>
  </w:num>
  <w:num w:numId="133" w16cid:durableId="1155031881">
    <w:abstractNumId w:val="52"/>
    <w:lvlOverride w:ilvl="0">
      <w:startOverride w:val="1"/>
    </w:lvlOverride>
  </w:num>
  <w:num w:numId="134" w16cid:durableId="1099135320">
    <w:abstractNumId w:val="74"/>
  </w:num>
  <w:num w:numId="135" w16cid:durableId="1909807228">
    <w:abstractNumId w:val="52"/>
    <w:lvlOverride w:ilvl="0">
      <w:startOverride w:val="1"/>
    </w:lvlOverride>
  </w:num>
  <w:num w:numId="136" w16cid:durableId="1200702792">
    <w:abstractNumId w:val="74"/>
  </w:num>
  <w:num w:numId="137" w16cid:durableId="2077436733">
    <w:abstractNumId w:val="66"/>
    <w:lvlOverride w:ilvl="0">
      <w:startOverride w:val="1"/>
    </w:lvlOverride>
  </w:num>
  <w:num w:numId="138" w16cid:durableId="2032103284">
    <w:abstractNumId w:val="66"/>
    <w:lvlOverride w:ilvl="0">
      <w:startOverride w:val="1"/>
    </w:lvlOverride>
  </w:num>
  <w:num w:numId="139" w16cid:durableId="1059786186">
    <w:abstractNumId w:val="0"/>
  </w:num>
  <w:num w:numId="140" w16cid:durableId="566571510">
    <w:abstractNumId w:val="66"/>
    <w:lvlOverride w:ilvl="0">
      <w:startOverride w:val="1"/>
    </w:lvlOverride>
  </w:num>
  <w:num w:numId="141" w16cid:durableId="1901789746">
    <w:abstractNumId w:val="0"/>
  </w:num>
  <w:num w:numId="142" w16cid:durableId="1402479957">
    <w:abstractNumId w:val="66"/>
    <w:lvlOverride w:ilvl="0">
      <w:startOverride w:val="1"/>
    </w:lvlOverride>
  </w:num>
  <w:num w:numId="143" w16cid:durableId="639655130">
    <w:abstractNumId w:val="31"/>
    <w:lvlOverride w:ilvl="0">
      <w:startOverride w:val="7"/>
    </w:lvlOverride>
  </w:num>
  <w:num w:numId="144" w16cid:durableId="1445230861">
    <w:abstractNumId w:val="66"/>
    <w:lvlOverride w:ilvl="0">
      <w:startOverride w:val="1"/>
    </w:lvlOverride>
  </w:num>
  <w:num w:numId="145" w16cid:durableId="374089731">
    <w:abstractNumId w:val="66"/>
    <w:lvlOverride w:ilvl="0">
      <w:startOverride w:val="1"/>
    </w:lvlOverride>
  </w:num>
  <w:num w:numId="146" w16cid:durableId="1117213833">
    <w:abstractNumId w:val="66"/>
    <w:lvlOverride w:ilvl="0">
      <w:startOverride w:val="1"/>
    </w:lvlOverride>
  </w:num>
  <w:num w:numId="147" w16cid:durableId="1912345095">
    <w:abstractNumId w:val="0"/>
  </w:num>
  <w:num w:numId="148" w16cid:durableId="873466139">
    <w:abstractNumId w:val="66"/>
    <w:lvlOverride w:ilvl="0">
      <w:startOverride w:val="1"/>
    </w:lvlOverride>
  </w:num>
  <w:num w:numId="149" w16cid:durableId="1779793437">
    <w:abstractNumId w:val="0"/>
  </w:num>
  <w:num w:numId="150" w16cid:durableId="589703266">
    <w:abstractNumId w:val="3"/>
    <w:lvlOverride w:ilvl="0">
      <w:startOverride w:val="1"/>
    </w:lvlOverride>
  </w:num>
  <w:num w:numId="151" w16cid:durableId="884298786">
    <w:abstractNumId w:val="3"/>
    <w:lvlOverride w:ilvl="0">
      <w:startOverride w:val="1"/>
    </w:lvlOverride>
  </w:num>
  <w:num w:numId="152" w16cid:durableId="1861699363">
    <w:abstractNumId w:val="10"/>
  </w:num>
  <w:num w:numId="153" w16cid:durableId="1432511099">
    <w:abstractNumId w:val="3"/>
    <w:lvlOverride w:ilvl="0">
      <w:startOverride w:val="1"/>
    </w:lvlOverride>
  </w:num>
  <w:num w:numId="154" w16cid:durableId="752435945">
    <w:abstractNumId w:val="10"/>
  </w:num>
  <w:num w:numId="155" w16cid:durableId="544486649">
    <w:abstractNumId w:val="3"/>
    <w:lvlOverride w:ilvl="0">
      <w:startOverride w:val="1"/>
    </w:lvlOverride>
  </w:num>
  <w:num w:numId="156" w16cid:durableId="742457478">
    <w:abstractNumId w:val="43"/>
    <w:lvlOverride w:ilvl="0">
      <w:startOverride w:val="7"/>
    </w:lvlOverride>
  </w:num>
  <w:num w:numId="157" w16cid:durableId="832522996">
    <w:abstractNumId w:val="3"/>
    <w:lvlOverride w:ilvl="0">
      <w:startOverride w:val="1"/>
    </w:lvlOverride>
  </w:num>
  <w:num w:numId="158" w16cid:durableId="715665586">
    <w:abstractNumId w:val="3"/>
    <w:lvlOverride w:ilvl="0">
      <w:startOverride w:val="1"/>
    </w:lvlOverride>
  </w:num>
  <w:num w:numId="159" w16cid:durableId="1265259806">
    <w:abstractNumId w:val="3"/>
    <w:lvlOverride w:ilvl="0">
      <w:startOverride w:val="1"/>
    </w:lvlOverride>
  </w:num>
  <w:num w:numId="160" w16cid:durableId="1520973537">
    <w:abstractNumId w:val="10"/>
  </w:num>
  <w:num w:numId="161" w16cid:durableId="1261642206">
    <w:abstractNumId w:val="3"/>
    <w:lvlOverride w:ilvl="0">
      <w:startOverride w:val="1"/>
    </w:lvlOverride>
  </w:num>
  <w:num w:numId="162" w16cid:durableId="486633291">
    <w:abstractNumId w:val="10"/>
  </w:num>
  <w:num w:numId="163" w16cid:durableId="708529957">
    <w:abstractNumId w:val="51"/>
    <w:lvlOverride w:ilvl="0">
      <w:startOverride w:val="1"/>
    </w:lvlOverride>
  </w:num>
  <w:num w:numId="164" w16cid:durableId="589702668">
    <w:abstractNumId w:val="51"/>
    <w:lvlOverride w:ilvl="0">
      <w:startOverride w:val="1"/>
    </w:lvlOverride>
  </w:num>
  <w:num w:numId="165" w16cid:durableId="1096905487">
    <w:abstractNumId w:val="60"/>
  </w:num>
  <w:num w:numId="166" w16cid:durableId="398334656">
    <w:abstractNumId w:val="51"/>
    <w:lvlOverride w:ilvl="0">
      <w:startOverride w:val="1"/>
    </w:lvlOverride>
  </w:num>
  <w:num w:numId="167" w16cid:durableId="1992637406">
    <w:abstractNumId w:val="60"/>
  </w:num>
  <w:num w:numId="168" w16cid:durableId="226262738">
    <w:abstractNumId w:val="60"/>
  </w:num>
  <w:num w:numId="169" w16cid:durableId="1353724768">
    <w:abstractNumId w:val="51"/>
    <w:lvlOverride w:ilvl="0">
      <w:startOverride w:val="1"/>
    </w:lvlOverride>
  </w:num>
  <w:num w:numId="170" w16cid:durableId="791478728">
    <w:abstractNumId w:val="33"/>
    <w:lvlOverride w:ilvl="0">
      <w:startOverride w:val="7"/>
    </w:lvlOverride>
  </w:num>
  <w:num w:numId="171" w16cid:durableId="11688537">
    <w:abstractNumId w:val="51"/>
    <w:lvlOverride w:ilvl="0">
      <w:startOverride w:val="1"/>
    </w:lvlOverride>
  </w:num>
  <w:num w:numId="172" w16cid:durableId="111363656">
    <w:abstractNumId w:val="51"/>
    <w:lvlOverride w:ilvl="0">
      <w:startOverride w:val="1"/>
    </w:lvlOverride>
  </w:num>
  <w:num w:numId="173" w16cid:durableId="1131216933">
    <w:abstractNumId w:val="51"/>
    <w:lvlOverride w:ilvl="0">
      <w:startOverride w:val="1"/>
    </w:lvlOverride>
  </w:num>
  <w:num w:numId="174" w16cid:durableId="1870989960">
    <w:abstractNumId w:val="60"/>
  </w:num>
  <w:num w:numId="175" w16cid:durableId="486289445">
    <w:abstractNumId w:val="51"/>
    <w:lvlOverride w:ilvl="0">
      <w:startOverride w:val="1"/>
    </w:lvlOverride>
  </w:num>
  <w:num w:numId="176" w16cid:durableId="566767019">
    <w:abstractNumId w:val="60"/>
  </w:num>
  <w:num w:numId="177" w16cid:durableId="87847319">
    <w:abstractNumId w:val="64"/>
    <w:lvlOverride w:ilvl="0">
      <w:startOverride w:val="1"/>
    </w:lvlOverride>
  </w:num>
  <w:num w:numId="178" w16cid:durableId="1416974970">
    <w:abstractNumId w:val="64"/>
    <w:lvlOverride w:ilvl="0">
      <w:startOverride w:val="1"/>
    </w:lvlOverride>
  </w:num>
  <w:num w:numId="179" w16cid:durableId="2076925630">
    <w:abstractNumId w:val="79"/>
  </w:num>
  <w:num w:numId="180" w16cid:durableId="1408068594">
    <w:abstractNumId w:val="64"/>
    <w:lvlOverride w:ilvl="0">
      <w:startOverride w:val="1"/>
    </w:lvlOverride>
  </w:num>
  <w:num w:numId="181" w16cid:durableId="1124881562">
    <w:abstractNumId w:val="79"/>
  </w:num>
  <w:num w:numId="182" w16cid:durableId="1187134798">
    <w:abstractNumId w:val="79"/>
  </w:num>
  <w:num w:numId="183" w16cid:durableId="998654718">
    <w:abstractNumId w:val="79"/>
  </w:num>
  <w:num w:numId="184" w16cid:durableId="1655451991">
    <w:abstractNumId w:val="79"/>
  </w:num>
  <w:num w:numId="185" w16cid:durableId="1145243280">
    <w:abstractNumId w:val="64"/>
    <w:lvlOverride w:ilvl="0">
      <w:startOverride w:val="1"/>
    </w:lvlOverride>
  </w:num>
  <w:num w:numId="186" w16cid:durableId="152724607">
    <w:abstractNumId w:val="64"/>
    <w:lvlOverride w:ilvl="0">
      <w:startOverride w:val="1"/>
    </w:lvlOverride>
  </w:num>
  <w:num w:numId="187" w16cid:durableId="1816794171">
    <w:abstractNumId w:val="64"/>
    <w:lvlOverride w:ilvl="0">
      <w:startOverride w:val="1"/>
    </w:lvlOverride>
  </w:num>
  <w:num w:numId="188" w16cid:durableId="1060713676">
    <w:abstractNumId w:val="64"/>
    <w:lvlOverride w:ilvl="0">
      <w:startOverride w:val="1"/>
    </w:lvlOverride>
  </w:num>
  <w:num w:numId="189" w16cid:durableId="2138792678">
    <w:abstractNumId w:val="79"/>
  </w:num>
  <w:num w:numId="190" w16cid:durableId="655915821">
    <w:abstractNumId w:val="64"/>
    <w:lvlOverride w:ilvl="0">
      <w:startOverride w:val="1"/>
    </w:lvlOverride>
  </w:num>
  <w:num w:numId="191" w16cid:durableId="2023849834">
    <w:abstractNumId w:val="79"/>
  </w:num>
  <w:num w:numId="192" w16cid:durableId="505636721">
    <w:abstractNumId w:val="1"/>
    <w:lvlOverride w:ilvl="0">
      <w:startOverride w:val="1"/>
    </w:lvlOverride>
  </w:num>
  <w:num w:numId="193" w16cid:durableId="583300889">
    <w:abstractNumId w:val="1"/>
    <w:lvlOverride w:ilvl="0">
      <w:startOverride w:val="1"/>
    </w:lvlOverride>
  </w:num>
  <w:num w:numId="194" w16cid:durableId="1906525671">
    <w:abstractNumId w:val="73"/>
  </w:num>
  <w:num w:numId="195" w16cid:durableId="1134562943">
    <w:abstractNumId w:val="1"/>
    <w:lvlOverride w:ilvl="0">
      <w:startOverride w:val="1"/>
    </w:lvlOverride>
  </w:num>
  <w:num w:numId="196" w16cid:durableId="722289589">
    <w:abstractNumId w:val="1"/>
    <w:lvlOverride w:ilvl="0">
      <w:startOverride w:val="1"/>
    </w:lvlOverride>
  </w:num>
  <w:num w:numId="197" w16cid:durableId="2095079953">
    <w:abstractNumId w:val="1"/>
    <w:lvlOverride w:ilvl="0">
      <w:startOverride w:val="1"/>
    </w:lvlOverride>
  </w:num>
  <w:num w:numId="198" w16cid:durableId="1856075298">
    <w:abstractNumId w:val="1"/>
    <w:lvlOverride w:ilvl="0">
      <w:startOverride w:val="1"/>
    </w:lvlOverride>
  </w:num>
  <w:num w:numId="199" w16cid:durableId="1012147324">
    <w:abstractNumId w:val="1"/>
    <w:lvlOverride w:ilvl="0">
      <w:startOverride w:val="1"/>
    </w:lvlOverride>
  </w:num>
  <w:num w:numId="200" w16cid:durableId="313264567">
    <w:abstractNumId w:val="73"/>
  </w:num>
  <w:num w:numId="201" w16cid:durableId="1717660968">
    <w:abstractNumId w:val="1"/>
    <w:lvlOverride w:ilvl="0">
      <w:startOverride w:val="1"/>
    </w:lvlOverride>
  </w:num>
  <w:num w:numId="202" w16cid:durableId="270286936">
    <w:abstractNumId w:val="73"/>
  </w:num>
  <w:num w:numId="203" w16cid:durableId="1264998935">
    <w:abstractNumId w:val="77"/>
    <w:lvlOverride w:ilvl="0">
      <w:startOverride w:val="1"/>
    </w:lvlOverride>
  </w:num>
  <w:num w:numId="204" w16cid:durableId="1900096725">
    <w:abstractNumId w:val="77"/>
    <w:lvlOverride w:ilvl="0">
      <w:startOverride w:val="1"/>
    </w:lvlOverride>
  </w:num>
  <w:num w:numId="205" w16cid:durableId="2111967036">
    <w:abstractNumId w:val="44"/>
  </w:num>
  <w:num w:numId="206" w16cid:durableId="2073001188">
    <w:abstractNumId w:val="77"/>
    <w:lvlOverride w:ilvl="0">
      <w:startOverride w:val="1"/>
    </w:lvlOverride>
  </w:num>
  <w:num w:numId="207" w16cid:durableId="195698487">
    <w:abstractNumId w:val="44"/>
  </w:num>
  <w:num w:numId="208" w16cid:durableId="1852255335">
    <w:abstractNumId w:val="77"/>
    <w:lvlOverride w:ilvl="0">
      <w:startOverride w:val="1"/>
    </w:lvlOverride>
  </w:num>
  <w:num w:numId="209" w16cid:durableId="1808739699">
    <w:abstractNumId w:val="77"/>
    <w:lvlOverride w:ilvl="0">
      <w:startOverride w:val="1"/>
    </w:lvlOverride>
  </w:num>
  <w:num w:numId="210" w16cid:durableId="1800607460">
    <w:abstractNumId w:val="77"/>
    <w:lvlOverride w:ilvl="0">
      <w:startOverride w:val="1"/>
    </w:lvlOverride>
  </w:num>
  <w:num w:numId="211" w16cid:durableId="261962164">
    <w:abstractNumId w:val="77"/>
    <w:lvlOverride w:ilvl="0">
      <w:startOverride w:val="1"/>
    </w:lvlOverride>
  </w:num>
  <w:num w:numId="212" w16cid:durableId="1927610666">
    <w:abstractNumId w:val="77"/>
    <w:lvlOverride w:ilvl="0">
      <w:startOverride w:val="1"/>
    </w:lvlOverride>
  </w:num>
  <w:num w:numId="213" w16cid:durableId="840580883">
    <w:abstractNumId w:val="44"/>
  </w:num>
  <w:num w:numId="214" w16cid:durableId="723064723">
    <w:abstractNumId w:val="65"/>
    <w:lvlOverride w:ilvl="0">
      <w:startOverride w:val="1"/>
    </w:lvlOverride>
  </w:num>
  <w:num w:numId="215" w16cid:durableId="1125276079">
    <w:abstractNumId w:val="65"/>
    <w:lvlOverride w:ilvl="0">
      <w:startOverride w:val="1"/>
    </w:lvlOverride>
  </w:num>
  <w:num w:numId="216" w16cid:durableId="1040475131">
    <w:abstractNumId w:val="65"/>
    <w:lvlOverride w:ilvl="0">
      <w:startOverride w:val="1"/>
    </w:lvlOverride>
  </w:num>
  <w:num w:numId="217" w16cid:durableId="1987202249">
    <w:abstractNumId w:val="32"/>
  </w:num>
  <w:num w:numId="218" w16cid:durableId="1046489395">
    <w:abstractNumId w:val="65"/>
    <w:lvlOverride w:ilvl="0">
      <w:startOverride w:val="1"/>
    </w:lvlOverride>
  </w:num>
  <w:num w:numId="219" w16cid:durableId="1507331984">
    <w:abstractNumId w:val="65"/>
    <w:lvlOverride w:ilvl="0">
      <w:startOverride w:val="1"/>
    </w:lvlOverride>
  </w:num>
  <w:num w:numId="220" w16cid:durableId="1244871014">
    <w:abstractNumId w:val="65"/>
    <w:lvlOverride w:ilvl="0">
      <w:startOverride w:val="1"/>
    </w:lvlOverride>
  </w:num>
  <w:num w:numId="221" w16cid:durableId="1167089055">
    <w:abstractNumId w:val="65"/>
    <w:lvlOverride w:ilvl="0">
      <w:startOverride w:val="1"/>
    </w:lvlOverride>
  </w:num>
  <w:num w:numId="222" w16cid:durableId="1302342930">
    <w:abstractNumId w:val="65"/>
    <w:lvlOverride w:ilvl="0">
      <w:startOverride w:val="1"/>
    </w:lvlOverride>
  </w:num>
  <w:num w:numId="223" w16cid:durableId="1389694035">
    <w:abstractNumId w:val="32"/>
  </w:num>
  <w:num w:numId="224" w16cid:durableId="267124831">
    <w:abstractNumId w:val="2"/>
    <w:lvlOverride w:ilvl="0">
      <w:startOverride w:val="1"/>
    </w:lvlOverride>
  </w:num>
  <w:num w:numId="225" w16cid:durableId="1558668898">
    <w:abstractNumId w:val="2"/>
    <w:lvlOverride w:ilvl="0">
      <w:startOverride w:val="1"/>
    </w:lvlOverride>
  </w:num>
  <w:num w:numId="226" w16cid:durableId="1718696727">
    <w:abstractNumId w:val="27"/>
  </w:num>
  <w:num w:numId="227" w16cid:durableId="1857645795">
    <w:abstractNumId w:val="2"/>
    <w:lvlOverride w:ilvl="0">
      <w:startOverride w:val="1"/>
    </w:lvlOverride>
  </w:num>
  <w:num w:numId="228" w16cid:durableId="217785824">
    <w:abstractNumId w:val="27"/>
  </w:num>
  <w:num w:numId="229" w16cid:durableId="723219337">
    <w:abstractNumId w:val="27"/>
  </w:num>
  <w:num w:numId="230" w16cid:durableId="866529935">
    <w:abstractNumId w:val="2"/>
    <w:lvlOverride w:ilvl="0">
      <w:startOverride w:val="1"/>
    </w:lvlOverride>
  </w:num>
  <w:num w:numId="231" w16cid:durableId="638458478">
    <w:abstractNumId w:val="27"/>
  </w:num>
  <w:num w:numId="232" w16cid:durableId="1466000856">
    <w:abstractNumId w:val="2"/>
    <w:lvlOverride w:ilvl="0">
      <w:startOverride w:val="1"/>
    </w:lvlOverride>
  </w:num>
  <w:num w:numId="233" w16cid:durableId="423965086">
    <w:abstractNumId w:val="2"/>
    <w:lvlOverride w:ilvl="0">
      <w:startOverride w:val="1"/>
    </w:lvlOverride>
  </w:num>
  <w:num w:numId="234" w16cid:durableId="454520045">
    <w:abstractNumId w:val="2"/>
    <w:lvlOverride w:ilvl="0">
      <w:startOverride w:val="1"/>
    </w:lvlOverride>
  </w:num>
  <w:num w:numId="235" w16cid:durableId="599025631">
    <w:abstractNumId w:val="2"/>
    <w:lvlOverride w:ilvl="0">
      <w:startOverride w:val="1"/>
    </w:lvlOverride>
  </w:num>
  <w:num w:numId="236" w16cid:durableId="1684353704">
    <w:abstractNumId w:val="2"/>
    <w:lvlOverride w:ilvl="0">
      <w:startOverride w:val="1"/>
    </w:lvlOverride>
  </w:num>
  <w:num w:numId="237" w16cid:durableId="1213731341">
    <w:abstractNumId w:val="27"/>
  </w:num>
  <w:num w:numId="238" w16cid:durableId="896865409">
    <w:abstractNumId w:val="25"/>
    <w:lvlOverride w:ilvl="0">
      <w:startOverride w:val="1"/>
    </w:lvlOverride>
  </w:num>
  <w:num w:numId="239" w16cid:durableId="581528247">
    <w:abstractNumId w:val="25"/>
    <w:lvlOverride w:ilvl="0">
      <w:startOverride w:val="1"/>
    </w:lvlOverride>
  </w:num>
  <w:num w:numId="240" w16cid:durableId="1907063227">
    <w:abstractNumId w:val="25"/>
    <w:lvlOverride w:ilvl="0">
      <w:startOverride w:val="1"/>
    </w:lvlOverride>
  </w:num>
  <w:num w:numId="241" w16cid:durableId="2063941149">
    <w:abstractNumId w:val="50"/>
  </w:num>
  <w:num w:numId="242" w16cid:durableId="723068554">
    <w:abstractNumId w:val="25"/>
    <w:lvlOverride w:ilvl="0">
      <w:startOverride w:val="1"/>
    </w:lvlOverride>
  </w:num>
  <w:num w:numId="243" w16cid:durableId="279529625">
    <w:abstractNumId w:val="25"/>
    <w:lvlOverride w:ilvl="0">
      <w:startOverride w:val="1"/>
    </w:lvlOverride>
  </w:num>
  <w:num w:numId="244" w16cid:durableId="1047531141">
    <w:abstractNumId w:val="25"/>
    <w:lvlOverride w:ilvl="0">
      <w:startOverride w:val="1"/>
    </w:lvlOverride>
  </w:num>
  <w:num w:numId="245" w16cid:durableId="1788544430">
    <w:abstractNumId w:val="25"/>
    <w:lvlOverride w:ilvl="0">
      <w:startOverride w:val="1"/>
    </w:lvlOverride>
  </w:num>
  <w:num w:numId="246" w16cid:durableId="1113981202">
    <w:abstractNumId w:val="25"/>
    <w:lvlOverride w:ilvl="0">
      <w:startOverride w:val="1"/>
    </w:lvlOverride>
  </w:num>
  <w:num w:numId="247" w16cid:durableId="2090420879">
    <w:abstractNumId w:val="50"/>
  </w:num>
  <w:num w:numId="248" w16cid:durableId="92940477">
    <w:abstractNumId w:val="24"/>
    <w:lvlOverride w:ilvl="0">
      <w:startOverride w:val="1"/>
    </w:lvlOverride>
  </w:num>
  <w:num w:numId="249" w16cid:durableId="245653976">
    <w:abstractNumId w:val="24"/>
    <w:lvlOverride w:ilvl="0">
      <w:startOverride w:val="1"/>
    </w:lvlOverride>
  </w:num>
  <w:num w:numId="250" w16cid:durableId="134031490">
    <w:abstractNumId w:val="24"/>
    <w:lvlOverride w:ilvl="0">
      <w:startOverride w:val="1"/>
    </w:lvlOverride>
  </w:num>
  <w:num w:numId="251" w16cid:durableId="345909642">
    <w:abstractNumId w:val="24"/>
    <w:lvlOverride w:ilvl="0">
      <w:startOverride w:val="1"/>
    </w:lvlOverride>
  </w:num>
  <w:num w:numId="252" w16cid:durableId="793405742">
    <w:abstractNumId w:val="24"/>
    <w:lvlOverride w:ilvl="0">
      <w:startOverride w:val="1"/>
    </w:lvlOverride>
  </w:num>
  <w:num w:numId="253" w16cid:durableId="635718727">
    <w:abstractNumId w:val="24"/>
    <w:lvlOverride w:ilvl="0">
      <w:startOverride w:val="1"/>
    </w:lvlOverride>
  </w:num>
  <w:num w:numId="254" w16cid:durableId="1053962196">
    <w:abstractNumId w:val="24"/>
    <w:lvlOverride w:ilvl="0">
      <w:startOverride w:val="1"/>
    </w:lvlOverride>
  </w:num>
  <w:num w:numId="255" w16cid:durableId="1646742468">
    <w:abstractNumId w:val="24"/>
    <w:lvlOverride w:ilvl="0">
      <w:startOverride w:val="1"/>
    </w:lvlOverride>
  </w:num>
  <w:num w:numId="256" w16cid:durableId="202521732">
    <w:abstractNumId w:val="24"/>
    <w:lvlOverride w:ilvl="0">
      <w:startOverride w:val="1"/>
    </w:lvlOverride>
  </w:num>
  <w:num w:numId="257" w16cid:durableId="2010524739">
    <w:abstractNumId w:val="24"/>
    <w:lvlOverride w:ilvl="0">
      <w:startOverride w:val="1"/>
    </w:lvlOverride>
  </w:num>
  <w:num w:numId="258" w16cid:durableId="67924642">
    <w:abstractNumId w:val="14"/>
  </w:num>
  <w:num w:numId="259" w16cid:durableId="1829638822">
    <w:abstractNumId w:val="34"/>
  </w:num>
  <w:num w:numId="260" w16cid:durableId="603072943">
    <w:abstractNumId w:val="22"/>
    <w:lvlOverride w:ilvl="0">
      <w:startOverride w:val="1"/>
    </w:lvlOverride>
  </w:num>
  <w:num w:numId="261" w16cid:durableId="2001956150">
    <w:abstractNumId w:val="22"/>
    <w:lvlOverride w:ilvl="0">
      <w:startOverride w:val="1"/>
    </w:lvlOverride>
  </w:num>
  <w:num w:numId="262" w16cid:durableId="1418792955">
    <w:abstractNumId w:val="22"/>
    <w:lvlOverride w:ilvl="0">
      <w:startOverride w:val="1"/>
    </w:lvlOverride>
  </w:num>
  <w:num w:numId="263" w16cid:durableId="1489590195">
    <w:abstractNumId w:val="22"/>
    <w:lvlOverride w:ilvl="0">
      <w:startOverride w:val="1"/>
    </w:lvlOverride>
  </w:num>
  <w:num w:numId="264" w16cid:durableId="1716735986">
    <w:abstractNumId w:val="22"/>
    <w:lvlOverride w:ilvl="0">
      <w:startOverride w:val="1"/>
    </w:lvlOverride>
  </w:num>
  <w:num w:numId="265" w16cid:durableId="1534727109">
    <w:abstractNumId w:val="22"/>
    <w:lvlOverride w:ilvl="0">
      <w:startOverride w:val="1"/>
    </w:lvlOverride>
  </w:num>
  <w:num w:numId="266" w16cid:durableId="1575044111">
    <w:abstractNumId w:val="22"/>
    <w:lvlOverride w:ilvl="0">
      <w:startOverride w:val="1"/>
    </w:lvlOverride>
  </w:num>
  <w:num w:numId="267" w16cid:durableId="1167787130">
    <w:abstractNumId w:val="67"/>
    <w:lvlOverride w:ilvl="0">
      <w:startOverride w:val="1"/>
    </w:lvlOverride>
  </w:num>
  <w:num w:numId="268" w16cid:durableId="1417047698">
    <w:abstractNumId w:val="67"/>
    <w:lvlOverride w:ilvl="0">
      <w:startOverride w:val="1"/>
    </w:lvlOverride>
  </w:num>
  <w:num w:numId="269" w16cid:durableId="853375701">
    <w:abstractNumId w:val="67"/>
    <w:lvlOverride w:ilvl="0">
      <w:startOverride w:val="1"/>
    </w:lvlOverride>
  </w:num>
  <w:num w:numId="270" w16cid:durableId="299461870">
    <w:abstractNumId w:val="67"/>
    <w:lvlOverride w:ilvl="0">
      <w:startOverride w:val="1"/>
    </w:lvlOverride>
  </w:num>
  <w:num w:numId="271" w16cid:durableId="734469523">
    <w:abstractNumId w:val="67"/>
    <w:lvlOverride w:ilvl="0">
      <w:startOverride w:val="1"/>
    </w:lvlOverride>
  </w:num>
  <w:num w:numId="272" w16cid:durableId="891431324">
    <w:abstractNumId w:val="67"/>
    <w:lvlOverride w:ilvl="0">
      <w:startOverride w:val="1"/>
    </w:lvlOverride>
  </w:num>
  <w:num w:numId="273" w16cid:durableId="1841773344">
    <w:abstractNumId w:val="67"/>
    <w:lvlOverride w:ilvl="0">
      <w:startOverride w:val="1"/>
    </w:lvlOverride>
  </w:num>
  <w:num w:numId="274" w16cid:durableId="562838770">
    <w:abstractNumId w:val="67"/>
    <w:lvlOverride w:ilvl="0">
      <w:startOverride w:val="1"/>
    </w:lvlOverride>
  </w:num>
  <w:num w:numId="275" w16cid:durableId="1349674458">
    <w:abstractNumId w:val="53"/>
  </w:num>
  <w:num w:numId="276" w16cid:durableId="88089781">
    <w:abstractNumId w:val="20"/>
    <w:lvlOverride w:ilvl="0">
      <w:startOverride w:val="1"/>
    </w:lvlOverride>
  </w:num>
  <w:num w:numId="277" w16cid:durableId="651373752">
    <w:abstractNumId w:val="20"/>
    <w:lvlOverride w:ilvl="0">
      <w:startOverride w:val="1"/>
    </w:lvlOverride>
  </w:num>
  <w:num w:numId="278" w16cid:durableId="3627539">
    <w:abstractNumId w:val="20"/>
    <w:lvlOverride w:ilvl="0">
      <w:startOverride w:val="1"/>
    </w:lvlOverride>
  </w:num>
  <w:num w:numId="279" w16cid:durableId="1387559751">
    <w:abstractNumId w:val="20"/>
    <w:lvlOverride w:ilvl="0">
      <w:startOverride w:val="1"/>
    </w:lvlOverride>
  </w:num>
  <w:num w:numId="280" w16cid:durableId="825777242">
    <w:abstractNumId w:val="20"/>
    <w:lvlOverride w:ilvl="0">
      <w:startOverride w:val="1"/>
    </w:lvlOverride>
  </w:num>
  <w:num w:numId="281" w16cid:durableId="541208715">
    <w:abstractNumId w:val="13"/>
    <w:lvlOverride w:ilvl="0">
      <w:startOverride w:val="1"/>
    </w:lvlOverride>
  </w:num>
  <w:num w:numId="282" w16cid:durableId="894972720">
    <w:abstractNumId w:val="13"/>
    <w:lvlOverride w:ilvl="0">
      <w:startOverride w:val="1"/>
    </w:lvlOverride>
  </w:num>
  <w:num w:numId="283" w16cid:durableId="1411192066">
    <w:abstractNumId w:val="13"/>
    <w:lvlOverride w:ilvl="0">
      <w:startOverride w:val="1"/>
    </w:lvlOverride>
  </w:num>
  <w:num w:numId="284" w16cid:durableId="2091467590">
    <w:abstractNumId w:val="13"/>
    <w:lvlOverride w:ilvl="0">
      <w:startOverride w:val="1"/>
    </w:lvlOverride>
  </w:num>
  <w:num w:numId="285" w16cid:durableId="1958174744">
    <w:abstractNumId w:val="13"/>
    <w:lvlOverride w:ilvl="0">
      <w:startOverride w:val="1"/>
    </w:lvlOverride>
  </w:num>
  <w:num w:numId="286" w16cid:durableId="2043901429">
    <w:abstractNumId w:val="16"/>
    <w:lvlOverride w:ilvl="0">
      <w:startOverride w:val="1"/>
    </w:lvlOverride>
  </w:num>
  <w:num w:numId="287" w16cid:durableId="253783766">
    <w:abstractNumId w:val="16"/>
    <w:lvlOverride w:ilvl="0">
      <w:startOverride w:val="1"/>
    </w:lvlOverride>
  </w:num>
  <w:num w:numId="288" w16cid:durableId="1234511989">
    <w:abstractNumId w:val="16"/>
    <w:lvlOverride w:ilvl="0">
      <w:startOverride w:val="1"/>
    </w:lvlOverride>
  </w:num>
  <w:num w:numId="289" w16cid:durableId="2034570656">
    <w:abstractNumId w:val="16"/>
    <w:lvlOverride w:ilvl="0">
      <w:startOverride w:val="1"/>
    </w:lvlOverride>
  </w:num>
  <w:num w:numId="290" w16cid:durableId="734745457">
    <w:abstractNumId w:val="16"/>
    <w:lvlOverride w:ilvl="0">
      <w:startOverride w:val="1"/>
    </w:lvlOverride>
  </w:num>
  <w:num w:numId="291" w16cid:durableId="1831479926">
    <w:abstractNumId w:val="61"/>
    <w:lvlOverride w:ilvl="0">
      <w:startOverride w:val="1"/>
    </w:lvlOverride>
  </w:num>
  <w:num w:numId="292" w16cid:durableId="174852135">
    <w:abstractNumId w:val="61"/>
    <w:lvlOverride w:ilvl="0">
      <w:startOverride w:val="1"/>
    </w:lvlOverride>
  </w:num>
  <w:num w:numId="293" w16cid:durableId="945236126">
    <w:abstractNumId w:val="61"/>
    <w:lvlOverride w:ilvl="0">
      <w:startOverride w:val="1"/>
    </w:lvlOverride>
  </w:num>
  <w:num w:numId="294" w16cid:durableId="2004502588">
    <w:abstractNumId w:val="61"/>
    <w:lvlOverride w:ilvl="0">
      <w:startOverride w:val="1"/>
    </w:lvlOverride>
  </w:num>
  <w:num w:numId="295" w16cid:durableId="1944218618">
    <w:abstractNumId w:val="61"/>
    <w:lvlOverride w:ilvl="0">
      <w:startOverride w:val="1"/>
    </w:lvlOverride>
  </w:num>
  <w:num w:numId="296" w16cid:durableId="1049304773">
    <w:abstractNumId w:val="57"/>
    <w:lvlOverride w:ilvl="0">
      <w:startOverride w:val="1"/>
    </w:lvlOverride>
  </w:num>
  <w:num w:numId="297" w16cid:durableId="299726943">
    <w:abstractNumId w:val="57"/>
    <w:lvlOverride w:ilvl="0">
      <w:startOverride w:val="1"/>
    </w:lvlOverride>
  </w:num>
  <w:num w:numId="298" w16cid:durableId="1537040864">
    <w:abstractNumId w:val="57"/>
    <w:lvlOverride w:ilvl="0">
      <w:startOverride w:val="1"/>
    </w:lvlOverride>
  </w:num>
  <w:num w:numId="299" w16cid:durableId="1905289555">
    <w:abstractNumId w:val="57"/>
    <w:lvlOverride w:ilvl="0">
      <w:startOverride w:val="1"/>
    </w:lvlOverride>
  </w:num>
  <w:num w:numId="300" w16cid:durableId="974335903">
    <w:abstractNumId w:val="57"/>
    <w:lvlOverride w:ilvl="0">
      <w:startOverride w:val="1"/>
    </w:lvlOverride>
  </w:num>
  <w:num w:numId="301" w16cid:durableId="1773818259">
    <w:abstractNumId w:val="15"/>
    <w:lvlOverride w:ilvl="0">
      <w:startOverride w:val="1"/>
    </w:lvlOverride>
  </w:num>
  <w:num w:numId="302" w16cid:durableId="917713794">
    <w:abstractNumId w:val="15"/>
    <w:lvlOverride w:ilvl="0">
      <w:startOverride w:val="1"/>
    </w:lvlOverride>
  </w:num>
  <w:num w:numId="303" w16cid:durableId="1586188836">
    <w:abstractNumId w:val="15"/>
    <w:lvlOverride w:ilvl="0">
      <w:startOverride w:val="1"/>
    </w:lvlOverride>
  </w:num>
  <w:num w:numId="304" w16cid:durableId="2033611026">
    <w:abstractNumId w:val="15"/>
    <w:lvlOverride w:ilvl="0">
      <w:startOverride w:val="1"/>
    </w:lvlOverride>
  </w:num>
  <w:num w:numId="305" w16cid:durableId="1184855313">
    <w:abstractNumId w:val="15"/>
    <w:lvlOverride w:ilvl="0">
      <w:startOverride w:val="1"/>
    </w:lvlOverride>
  </w:num>
  <w:num w:numId="306" w16cid:durableId="145753573">
    <w:abstractNumId w:val="37"/>
    <w:lvlOverride w:ilvl="0">
      <w:startOverride w:val="1"/>
    </w:lvlOverride>
  </w:num>
  <w:num w:numId="307" w16cid:durableId="1616211700">
    <w:abstractNumId w:val="37"/>
    <w:lvlOverride w:ilvl="0">
      <w:startOverride w:val="1"/>
    </w:lvlOverride>
  </w:num>
  <w:num w:numId="308" w16cid:durableId="2112969669">
    <w:abstractNumId w:val="37"/>
    <w:lvlOverride w:ilvl="0">
      <w:startOverride w:val="1"/>
    </w:lvlOverride>
  </w:num>
  <w:num w:numId="309" w16cid:durableId="933049124">
    <w:abstractNumId w:val="37"/>
    <w:lvlOverride w:ilvl="0">
      <w:startOverride w:val="1"/>
    </w:lvlOverride>
  </w:num>
  <w:num w:numId="310" w16cid:durableId="287011560">
    <w:abstractNumId w:val="37"/>
    <w:lvlOverride w:ilvl="0">
      <w:startOverride w:val="1"/>
    </w:lvlOverride>
  </w:num>
  <w:num w:numId="311" w16cid:durableId="195696492">
    <w:abstractNumId w:val="26"/>
    <w:lvlOverride w:ilvl="0">
      <w:startOverride w:val="1"/>
    </w:lvlOverride>
  </w:num>
  <w:num w:numId="312" w16cid:durableId="1082605389">
    <w:abstractNumId w:val="26"/>
    <w:lvlOverride w:ilvl="0">
      <w:startOverride w:val="1"/>
    </w:lvlOverride>
  </w:num>
  <w:num w:numId="313" w16cid:durableId="1229729472">
    <w:abstractNumId w:val="26"/>
    <w:lvlOverride w:ilvl="0">
      <w:startOverride w:val="1"/>
    </w:lvlOverride>
  </w:num>
  <w:num w:numId="314" w16cid:durableId="617026656">
    <w:abstractNumId w:val="26"/>
    <w:lvlOverride w:ilvl="0">
      <w:startOverride w:val="1"/>
    </w:lvlOverride>
  </w:num>
  <w:num w:numId="315" w16cid:durableId="1132402859">
    <w:abstractNumId w:val="26"/>
    <w:lvlOverride w:ilvl="0">
      <w:startOverride w:val="1"/>
    </w:lvlOverride>
  </w:num>
  <w:num w:numId="316" w16cid:durableId="2057928374">
    <w:abstractNumId w:val="42"/>
    <w:lvlOverride w:ilvl="0">
      <w:startOverride w:val="1"/>
    </w:lvlOverride>
  </w:num>
  <w:num w:numId="317" w16cid:durableId="89084909">
    <w:abstractNumId w:val="42"/>
    <w:lvlOverride w:ilvl="0">
      <w:startOverride w:val="1"/>
    </w:lvlOverride>
  </w:num>
  <w:num w:numId="318" w16cid:durableId="308949278">
    <w:abstractNumId w:val="42"/>
    <w:lvlOverride w:ilvl="0">
      <w:startOverride w:val="1"/>
    </w:lvlOverride>
  </w:num>
  <w:num w:numId="319" w16cid:durableId="618800449">
    <w:abstractNumId w:val="42"/>
    <w:lvlOverride w:ilvl="0">
      <w:startOverride w:val="1"/>
    </w:lvlOverride>
  </w:num>
  <w:num w:numId="320" w16cid:durableId="1156340646">
    <w:abstractNumId w:val="42"/>
    <w:lvlOverride w:ilvl="0">
      <w:startOverride w:val="1"/>
    </w:lvlOverride>
  </w:num>
  <w:num w:numId="321" w16cid:durableId="420837762">
    <w:abstractNumId w:val="59"/>
    <w:lvlOverride w:ilvl="0">
      <w:startOverride w:val="1"/>
    </w:lvlOverride>
  </w:num>
  <w:num w:numId="322" w16cid:durableId="393697965">
    <w:abstractNumId w:val="59"/>
    <w:lvlOverride w:ilvl="0">
      <w:startOverride w:val="1"/>
    </w:lvlOverride>
  </w:num>
  <w:num w:numId="323" w16cid:durableId="119884942">
    <w:abstractNumId w:val="59"/>
    <w:lvlOverride w:ilvl="0">
      <w:startOverride w:val="1"/>
    </w:lvlOverride>
  </w:num>
  <w:num w:numId="324" w16cid:durableId="691683217">
    <w:abstractNumId w:val="59"/>
    <w:lvlOverride w:ilvl="0">
      <w:startOverride w:val="1"/>
    </w:lvlOverride>
  </w:num>
  <w:num w:numId="325" w16cid:durableId="1512187518">
    <w:abstractNumId w:val="72"/>
    <w:lvlOverride w:ilvl="0">
      <w:startOverride w:val="11"/>
    </w:lvlOverride>
  </w:num>
  <w:num w:numId="326" w16cid:durableId="169418699">
    <w:abstractNumId w:val="59"/>
    <w:lvlOverride w:ilvl="0">
      <w:startOverride w:val="1"/>
    </w:lvlOverride>
  </w:num>
  <w:num w:numId="327" w16cid:durableId="1389112243">
    <w:abstractNumId w:val="17"/>
    <w:lvlOverride w:ilvl="0">
      <w:startOverride w:val="1"/>
    </w:lvlOverride>
  </w:num>
  <w:num w:numId="328" w16cid:durableId="848637125">
    <w:abstractNumId w:val="17"/>
    <w:lvlOverride w:ilvl="0">
      <w:startOverride w:val="1"/>
    </w:lvlOverride>
  </w:num>
  <w:num w:numId="329" w16cid:durableId="2118597508">
    <w:abstractNumId w:val="17"/>
  </w:num>
  <w:numIdMacAtCleanup w:val="32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embedSystemFonts/>
  <w:mirrorMargin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A"/>
    <w:rsid w:val="000C419E"/>
    <w:rsid w:val="00103C37"/>
    <w:rsid w:val="00114199"/>
    <w:rsid w:val="00114391"/>
    <w:rsid w:val="00116428"/>
    <w:rsid w:val="00247DFE"/>
    <w:rsid w:val="003620B6"/>
    <w:rsid w:val="0041428A"/>
    <w:rsid w:val="0041751A"/>
    <w:rsid w:val="00653091"/>
    <w:rsid w:val="00653809"/>
    <w:rsid w:val="006938AE"/>
    <w:rsid w:val="006A63C3"/>
    <w:rsid w:val="006E3B0D"/>
    <w:rsid w:val="0071195E"/>
    <w:rsid w:val="007136C4"/>
    <w:rsid w:val="0071770B"/>
    <w:rsid w:val="00732198"/>
    <w:rsid w:val="00765C10"/>
    <w:rsid w:val="00801013"/>
    <w:rsid w:val="008469AA"/>
    <w:rsid w:val="00880D61"/>
    <w:rsid w:val="008E04CF"/>
    <w:rsid w:val="008E30CC"/>
    <w:rsid w:val="00984D1F"/>
    <w:rsid w:val="00A06A63"/>
    <w:rsid w:val="00A228F1"/>
    <w:rsid w:val="00AC4172"/>
    <w:rsid w:val="00B26524"/>
    <w:rsid w:val="00B30FF9"/>
    <w:rsid w:val="00B57E12"/>
    <w:rsid w:val="00B95B8A"/>
    <w:rsid w:val="00BE4D3C"/>
    <w:rsid w:val="00BE548D"/>
    <w:rsid w:val="00BF08B5"/>
    <w:rsid w:val="00C0446B"/>
    <w:rsid w:val="00C2271D"/>
    <w:rsid w:val="00CA112B"/>
    <w:rsid w:val="00D97857"/>
    <w:rsid w:val="00DA04C5"/>
    <w:rsid w:val="00DB2C6E"/>
    <w:rsid w:val="00E01B9D"/>
    <w:rsid w:val="00E95954"/>
    <w:rsid w:val="00F0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9F5DBAC"/>
  <w15:docId w15:val="{A84E0B39-1865-4B4D-8880-410F1E01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Georgia" w:eastAsia="Georgia" w:hAnsi="Georgia" w:cs="Georgia"/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Georgia" w:eastAsia="Aptos" w:hAnsi="Georgia"/>
      <w:sz w:val="23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ascii="Georgia" w:eastAsia="Georgia" w:hAnsi="Georgia" w:cs="Georgia"/>
      <w:b/>
      <w:bCs/>
      <w:color w:val="146B6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/>
      <w:outlineLvl w:val="1"/>
    </w:pPr>
    <w:rPr>
      <w:rFonts w:ascii="Georgia" w:eastAsia="Georgia" w:hAnsi="Georgia" w:cs="Georgia"/>
      <w:b/>
      <w:bCs/>
      <w:color w:val="146B6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/>
      <w:outlineLvl w:val="2"/>
    </w:pPr>
    <w:rPr>
      <w:rFonts w:ascii="Georgia" w:eastAsia="Georgia" w:hAnsi="Georgia" w:cs="Georgia"/>
      <w:b/>
      <w:bCs/>
      <w:color w:val="146B66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Georgia" w:eastAsia="Georgia" w:hAnsi="Georgia" w:cs="Georgia"/>
      <w:b/>
      <w:bCs/>
      <w:i/>
      <w:iCs/>
      <w:color w:val="146B66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Georgia" w:eastAsia="Georgia" w:hAnsi="Georgia" w:cs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Georgia" w:eastAsia="Georgia" w:hAnsi="Georgia" w:cs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Georgia" w:eastAsia="Georgia" w:hAnsi="Georgia" w:cs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Georgia" w:eastAsia="Georgia" w:hAnsi="Georgia" w:cs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E618BF"/>
  </w:style>
  <w:style w:type="character" w:customStyle="1" w:styleId="FooterChar">
    <w:name w:val="Footer Char"/>
    <w:basedOn w:val="DefaultParagraphFont"/>
    <w:link w:val="Footer"/>
    <w:uiPriority w:val="99"/>
    <w:qFormat/>
    <w:rsid w:val="00E618BF"/>
  </w:style>
  <w:style w:type="character" w:customStyle="1" w:styleId="Heading1Char">
    <w:name w:val="Heading 1 Char"/>
    <w:basedOn w:val="DefaultParagraphFont"/>
    <w:link w:val="Heading1"/>
    <w:uiPriority w:val="9"/>
    <w:qFormat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C693F"/>
    <w:rPr>
      <w:rFonts w:ascii="Georgia" w:eastAsia="Georgia" w:hAnsi="Georgia" w:cs="Georgia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sid w:val="00FC693F"/>
    <w:rPr>
      <w:rFonts w:ascii="Georgia" w:eastAsia="Georgia" w:hAnsi="Georgia" w:cs="Georgia"/>
      <w:color w:val="17365D" w:themeColor="text2" w:themeShade="BF"/>
      <w:spacing w:val="5"/>
      <w:kern w:val="2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A1D8D"/>
  </w:style>
  <w:style w:type="character" w:customStyle="1" w:styleId="BodyText2Char">
    <w:name w:val="Body Text 2 Char"/>
    <w:basedOn w:val="DefaultParagraphFont"/>
    <w:link w:val="BodyText2"/>
    <w:uiPriority w:val="99"/>
    <w:qFormat/>
    <w:rsid w:val="00AA1D8D"/>
  </w:style>
  <w:style w:type="character" w:customStyle="1" w:styleId="BodyText3Char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9639D"/>
    <w:rPr>
      <w:rFonts w:ascii="Georgia" w:hAnsi="Georgia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customStyle="1" w:styleId="KeywordTok">
    <w:name w:val="KeywordTok"/>
    <w:qFormat/>
    <w:rPr>
      <w:b/>
      <w:color w:val="007020"/>
    </w:rPr>
  </w:style>
  <w:style w:type="character" w:customStyle="1" w:styleId="DataTypeTok">
    <w:name w:val="DataTypeTok"/>
    <w:qFormat/>
    <w:rPr>
      <w:color w:val="902000"/>
    </w:rPr>
  </w:style>
  <w:style w:type="character" w:customStyle="1" w:styleId="DecValTok">
    <w:name w:val="DecValTok"/>
    <w:qFormat/>
    <w:rPr>
      <w:color w:val="40A070"/>
    </w:rPr>
  </w:style>
  <w:style w:type="character" w:customStyle="1" w:styleId="BaseNTok">
    <w:name w:val="BaseNTok"/>
    <w:qFormat/>
    <w:rPr>
      <w:color w:val="40A070"/>
    </w:rPr>
  </w:style>
  <w:style w:type="character" w:customStyle="1" w:styleId="FloatTok">
    <w:name w:val="FloatTok"/>
    <w:qFormat/>
    <w:rPr>
      <w:color w:val="40A070"/>
    </w:rPr>
  </w:style>
  <w:style w:type="character" w:customStyle="1" w:styleId="ConstantTok">
    <w:name w:val="ConstantTok"/>
    <w:qFormat/>
    <w:rPr>
      <w:color w:val="880000"/>
    </w:rPr>
  </w:style>
  <w:style w:type="character" w:customStyle="1" w:styleId="CharTok">
    <w:name w:val="CharTok"/>
    <w:qFormat/>
    <w:rPr>
      <w:color w:val="4070A0"/>
    </w:rPr>
  </w:style>
  <w:style w:type="character" w:customStyle="1" w:styleId="SpecialCharTok">
    <w:name w:val="SpecialCharTok"/>
    <w:qFormat/>
    <w:rPr>
      <w:color w:val="4070A0"/>
    </w:rPr>
  </w:style>
  <w:style w:type="character" w:customStyle="1" w:styleId="StringTok">
    <w:name w:val="StringTok"/>
    <w:qFormat/>
    <w:rPr>
      <w:color w:val="4070A0"/>
    </w:rPr>
  </w:style>
  <w:style w:type="character" w:customStyle="1" w:styleId="VerbatimStringTok">
    <w:name w:val="VerbatimStringTok"/>
    <w:qFormat/>
    <w:rPr>
      <w:color w:val="4070A0"/>
    </w:rPr>
  </w:style>
  <w:style w:type="character" w:customStyle="1" w:styleId="SpecialStringTok">
    <w:name w:val="SpecialStringTok"/>
    <w:qFormat/>
    <w:rPr>
      <w:color w:val="BB6688"/>
    </w:rPr>
  </w:style>
  <w:style w:type="character" w:customStyle="1" w:styleId="ImportTok">
    <w:name w:val="ImportTok"/>
    <w:qFormat/>
    <w:rPr>
      <w:b/>
      <w:color w:val="008000"/>
    </w:rPr>
  </w:style>
  <w:style w:type="character" w:customStyle="1" w:styleId="CommentTok">
    <w:name w:val="CommentTok"/>
    <w:qFormat/>
    <w:rPr>
      <w:i/>
      <w:color w:val="60A0B0"/>
    </w:rPr>
  </w:style>
  <w:style w:type="character" w:customStyle="1" w:styleId="DocumentationTok">
    <w:name w:val="DocumentationTok"/>
    <w:qFormat/>
    <w:rPr>
      <w:i/>
      <w:color w:val="BA2121"/>
    </w:rPr>
  </w:style>
  <w:style w:type="character" w:customStyle="1" w:styleId="AnnotationTok">
    <w:name w:val="AnnotationTok"/>
    <w:qFormat/>
    <w:rPr>
      <w:b/>
      <w:i/>
      <w:color w:val="60A0B0"/>
    </w:rPr>
  </w:style>
  <w:style w:type="character" w:customStyle="1" w:styleId="CommentVarTok">
    <w:name w:val="CommentVarTok"/>
    <w:qFormat/>
    <w:rPr>
      <w:b/>
      <w:i/>
      <w:color w:val="60A0B0"/>
    </w:rPr>
  </w:style>
  <w:style w:type="character" w:customStyle="1" w:styleId="OtherTok">
    <w:name w:val="OtherTok"/>
    <w:qFormat/>
    <w:rPr>
      <w:color w:val="007020"/>
    </w:rPr>
  </w:style>
  <w:style w:type="character" w:customStyle="1" w:styleId="FunctionTok">
    <w:name w:val="FunctionTok"/>
    <w:qFormat/>
    <w:rPr>
      <w:color w:val="06287E"/>
    </w:rPr>
  </w:style>
  <w:style w:type="character" w:customStyle="1" w:styleId="VariableTok">
    <w:name w:val="VariableTok"/>
    <w:qFormat/>
    <w:rPr>
      <w:color w:val="19177C"/>
    </w:rPr>
  </w:style>
  <w:style w:type="character" w:customStyle="1" w:styleId="ControlFlowTok">
    <w:name w:val="ControlFlowTok"/>
    <w:qFormat/>
    <w:rPr>
      <w:b/>
      <w:color w:val="007020"/>
    </w:rPr>
  </w:style>
  <w:style w:type="character" w:customStyle="1" w:styleId="OperatorTok">
    <w:name w:val="OperatorTok"/>
    <w:qFormat/>
    <w:rPr>
      <w:color w:val="666666"/>
    </w:rPr>
  </w:style>
  <w:style w:type="character" w:customStyle="1" w:styleId="BuiltInTok">
    <w:name w:val="BuiltInTok"/>
    <w:qFormat/>
    <w:rPr>
      <w:color w:val="008000"/>
    </w:rPr>
  </w:style>
  <w:style w:type="character" w:customStyle="1" w:styleId="ExtensionTok">
    <w:name w:val="ExtensionTok"/>
    <w:qFormat/>
  </w:style>
  <w:style w:type="character" w:customStyle="1" w:styleId="PreprocessorTok">
    <w:name w:val="PreprocessorTok"/>
    <w:qFormat/>
    <w:rPr>
      <w:color w:val="BC7A00"/>
    </w:rPr>
  </w:style>
  <w:style w:type="character" w:customStyle="1" w:styleId="AttributeTok">
    <w:name w:val="AttributeTok"/>
    <w:qFormat/>
    <w:rPr>
      <w:color w:val="7D9029"/>
    </w:rPr>
  </w:style>
  <w:style w:type="character" w:customStyle="1" w:styleId="RegionMarkerTok">
    <w:name w:val="RegionMarkerTok"/>
    <w:qFormat/>
  </w:style>
  <w:style w:type="character" w:customStyle="1" w:styleId="InformationTok">
    <w:name w:val="InformationTok"/>
    <w:qFormat/>
    <w:rPr>
      <w:b/>
      <w:i/>
      <w:color w:val="60A0B0"/>
    </w:rPr>
  </w:style>
  <w:style w:type="character" w:customStyle="1" w:styleId="WarningTok">
    <w:name w:val="WarningTok"/>
    <w:qFormat/>
    <w:rPr>
      <w:b/>
      <w:i/>
      <w:color w:val="60A0B0"/>
    </w:rPr>
  </w:style>
  <w:style w:type="character" w:customStyle="1" w:styleId="AlertTok">
    <w:name w:val="AlertTok"/>
    <w:qFormat/>
    <w:rPr>
      <w:b/>
      <w:color w:val="FF0000"/>
    </w:rPr>
  </w:style>
  <w:style w:type="character" w:customStyle="1" w:styleId="ErrorTok">
    <w:name w:val="ErrorTok"/>
    <w:qFormat/>
    <w:rPr>
      <w:b/>
      <w:color w:val="FF0000"/>
    </w:rPr>
  </w:style>
  <w:style w:type="character" w:customStyle="1" w:styleId="NormalTok">
    <w:name w:val="NormalTo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Georgia" w:eastAsia="Noto Sans CJK SC" w:hAnsi="Georgia" w:cs="Georgia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Georgia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uiPriority w:val="1"/>
    <w:qFormat/>
    <w:rsid w:val="00FC693F"/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ascii="Georgia" w:eastAsia="Georgia" w:hAnsi="Georgia" w:cs="Georgia"/>
      <w:b/>
      <w:color w:val="146B66"/>
      <w:spacing w:val="5"/>
      <w:kern w:val="2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rPr>
      <w:rFonts w:ascii="Georgia" w:eastAsia="Georgia" w:hAnsi="Georgia" w:cs="Georgia"/>
      <w:i/>
      <w:iCs/>
      <w:color w:val="146B66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Georgia" w:hAnsi="Georgia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paragraph" w:customStyle="1" w:styleId="EquationBlock">
    <w:name w:val="Equation Block"/>
    <w:basedOn w:val="Normal"/>
    <w:qFormat/>
    <w:pPr>
      <w:jc w:val="center"/>
    </w:pPr>
    <w:rPr>
      <w:rFonts w:ascii="Cambria Math" w:eastAsia="Cambria Math" w:hAnsi="Cambria Math"/>
      <w:sz w:val="24"/>
    </w:rPr>
  </w:style>
  <w:style w:type="paragraph" w:customStyle="1" w:styleId="DiagramBox">
    <w:name w:val="Diagram Box"/>
    <w:basedOn w:val="Normal"/>
    <w:qFormat/>
    <w:pPr>
      <w:spacing w:after="0"/>
      <w:ind w:left="288" w:right="288"/>
    </w:pPr>
    <w:rPr>
      <w:rFonts w:ascii="Georgia" w:eastAsia="Consolas" w:hAnsi="Georgia"/>
      <w:sz w:val="19"/>
    </w:rPr>
  </w:style>
  <w:style w:type="paragraph" w:customStyle="1" w:styleId="AnswerKeyText">
    <w:name w:val="Answer Key Text"/>
    <w:basedOn w:val="Normal"/>
    <w:qFormat/>
    <w:rPr>
      <w:sz w:val="21"/>
    </w:rPr>
  </w:style>
  <w:style w:type="paragraph" w:customStyle="1" w:styleId="HabitCallout">
    <w:name w:val="Habit Callout"/>
    <w:basedOn w:val="Normal"/>
    <w:qFormat/>
    <w:pPr>
      <w:pBdr>
        <w:top w:val="single" w:sz="4" w:space="6" w:color="1D9E75"/>
        <w:left w:val="single" w:sz="18" w:space="6" w:color="1D9E75"/>
        <w:bottom w:val="single" w:sz="4" w:space="6" w:color="1D9E75"/>
        <w:right w:val="single" w:sz="4" w:space="6" w:color="1D9E75"/>
      </w:pBdr>
      <w:shd w:val="clear" w:color="auto" w:fill="E1F5EE"/>
      <w:spacing w:before="120" w:after="120"/>
      <w:ind w:left="144" w:right="144"/>
    </w:pPr>
    <w:rPr>
      <w:b/>
      <w:color w:val="085041"/>
    </w:rPr>
  </w:style>
  <w:style w:type="paragraph" w:customStyle="1" w:styleId="TripwireCallout">
    <w:name w:val="Tripwire Callout"/>
    <w:basedOn w:val="Normal"/>
    <w:qFormat/>
    <w:pPr>
      <w:pBdr>
        <w:top w:val="single" w:sz="4" w:space="6" w:color="BA7517"/>
        <w:left w:val="single" w:sz="18" w:space="6" w:color="BA7517"/>
        <w:bottom w:val="single" w:sz="4" w:space="6" w:color="BA7517"/>
        <w:right w:val="single" w:sz="4" w:space="6" w:color="BA7517"/>
      </w:pBdr>
      <w:shd w:val="clear" w:color="auto" w:fill="FAEEDA"/>
      <w:spacing w:before="120" w:after="120"/>
      <w:ind w:left="144" w:right="144"/>
    </w:pPr>
    <w:rPr>
      <w:color w:val="412402"/>
      <w:sz w:val="22"/>
    </w:rPr>
  </w:style>
  <w:style w:type="paragraph" w:customStyle="1" w:styleId="TeachingNote">
    <w:name w:val="Teaching Note"/>
    <w:basedOn w:val="Normal"/>
    <w:qFormat/>
    <w:pPr>
      <w:pBdr>
        <w:left w:val="single" w:sz="18" w:space="6" w:color="185FA5"/>
      </w:pBdr>
      <w:shd w:val="clear" w:color="auto" w:fill="EAF2FB"/>
      <w:spacing w:before="120" w:after="120"/>
      <w:ind w:left="144" w:right="144"/>
    </w:pPr>
    <w:rPr>
      <w:color w:val="042C53"/>
      <w:sz w:val="21"/>
    </w:rPr>
  </w:style>
  <w:style w:type="paragraph" w:customStyle="1" w:styleId="EquationBlock0">
    <w:name w:val="EquationBlock"/>
    <w:basedOn w:val="BodyText"/>
    <w:qFormat/>
  </w:style>
  <w:style w:type="paragraph" w:customStyle="1" w:styleId="HabitCallout0">
    <w:name w:val="HabitCallout"/>
    <w:basedOn w:val="BodyText"/>
    <w:qFormat/>
  </w:style>
  <w:style w:type="paragraph" w:customStyle="1" w:styleId="SourceCode">
    <w:name w:val="Source Code"/>
    <w:basedOn w:val="Normal"/>
    <w:qFormat/>
  </w:style>
  <w:style w:type="paragraph" w:customStyle="1" w:styleId="Compact">
    <w:name w:val="Compact"/>
    <w:basedOn w:val="Normal"/>
    <w:qFormat/>
    <w:pPr>
      <w:spacing w:before="20" w:after="20"/>
    </w:pPr>
  </w:style>
  <w:style w:type="table" w:styleId="TableGrid">
    <w:name w:val="Table Grid"/>
    <w:basedOn w:val="TableNormal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">
    <w:name w:val="Table"/>
    <w:basedOn w:val="TableNormal"/>
    <w:pPr>
      <w:spacing w:before="20" w:after="20"/>
    </w:pPr>
    <w:tblPr>
      <w:tblBorders>
        <w:top w:val="single" w:sz="4" w:space="0" w:color="A9BFD9"/>
        <w:left w:val="single" w:sz="4" w:space="0" w:color="A9BFD9"/>
        <w:bottom w:val="single" w:sz="4" w:space="0" w:color="A9BFD9"/>
        <w:right w:val="single" w:sz="4" w:space="0" w:color="A9BFD9"/>
        <w:insideH w:val="single" w:sz="4" w:space="0" w:color="A9BFD9"/>
        <w:insideV w:val="single" w:sz="4" w:space="0" w:color="A9BFD9"/>
      </w:tblBorders>
    </w:tblPr>
  </w:style>
  <w:style w:type="paragraph" w:styleId="NormalWeb">
    <w:name w:val="Normal (Web)"/>
    <w:basedOn w:val="Normal"/>
    <w:uiPriority w:val="99"/>
    <w:unhideWhenUsed/>
    <w:rsid w:val="00F03C39"/>
    <w:pPr>
      <w:suppressAutoHyphens w:val="0"/>
      <w:spacing w:before="100" w:beforeAutospacing="1" w:afterAutospacing="1" w:line="240" w:lineRule="auto"/>
    </w:pPr>
    <w:rPr>
      <w:rFonts w:ascii="Georgia" w:eastAsia="Times New Roman" w:hAnsi="Georgia" w:cs="Georgia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8E04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2" Type="http://schemas.openxmlformats.org/officeDocument/2006/relationships/footer" Target="footer2.xml"/><Relationship Id="rId6" Type="http://schemas.openxmlformats.org/officeDocument/2006/relationships/endnotes" Target="endnotes.xml"/><Relationship Id="rId207" Type="http://schemas.openxmlformats.org/officeDocument/2006/relationships/fontTable" Target="fontTable.xml"/><Relationship Id="rId13" Type="http://schemas.openxmlformats.org/officeDocument/2006/relationships/header" Target="header3.xml"/><Relationship Id="rId208" Type="http://schemas.openxmlformats.org/officeDocument/2006/relationships/theme" Target="theme/theme1.xml"/><Relationship Id="rId14" Type="http://schemas.openxmlformats.org/officeDocument/2006/relationships/footer" Target="footer3.xml"/><Relationship Id="rId3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421</Pages>
  <Words>86267</Words>
  <Characters>491727</Characters>
  <Application>Microsoft Office Word</Application>
  <DocSecurity>0</DocSecurity>
  <Lines>4097</Lines>
  <Paragraphs>1153</Paragraphs>
  <ScaleCrop>false</ScaleCrop>
  <Company/>
  <LinksUpToDate>false</LinksUpToDate>
  <CharactersWithSpaces>576841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8: Multi-Step Percent Problems — Worksheet C — Mixed Application</dc:title>
  <dc:subject>Editable companion resource for Proportional Reasoning, Book 3</dc:subject>
  <dc:creator>Carlington Matthie, M.Ed. / Matthie Assessment</dc:creator>
  <dc:description/>
  <cp:lastModifiedBy>Carlington Matthie</cp:lastModifiedBy>
  <cp:revision>4</cp:revision>
  <dcterms:created xsi:type="dcterms:W3CDTF">2026-08-22T20:13:00Z</dcterms:created>
  <dcterms:modified xsi:type="dcterms:W3CDTF">2026-08-22T23:03:00Z</dcterms:modified>
  <dc:language>en-US</dc:language>
</cp:coreProperties>
</file>